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682D3" w14:textId="35EFE9AB" w:rsidR="002A0658" w:rsidRDefault="002A0658" w:rsidP="002A0658">
      <w:pPr>
        <w:rPr>
          <w:lang w:val="nl-NL"/>
        </w:rPr>
      </w:pPr>
      <w:bookmarkStart w:id="0" w:name="_Toc37061427"/>
    </w:p>
    <w:p w14:paraId="4FE40F99" w14:textId="77777777" w:rsidR="002A0658" w:rsidRPr="002A0658" w:rsidRDefault="002A0658" w:rsidP="002A0658">
      <w:pPr>
        <w:rPr>
          <w:lang w:val="nl-NL"/>
        </w:rPr>
      </w:pPr>
    </w:p>
    <w:bookmarkEnd w:id="0"/>
    <w:p w14:paraId="4076E7BA" w14:textId="77777777" w:rsidR="002A0658" w:rsidRPr="00BB0F02" w:rsidRDefault="002A0658" w:rsidP="002A0658">
      <w:pPr>
        <w:pStyle w:val="Plattetekst"/>
      </w:pPr>
      <w:r w:rsidRPr="00BB0F02">
        <w:t xml:space="preserve">I N S C H R I J V I N G S B I L J E T </w:t>
      </w:r>
    </w:p>
    <w:p w14:paraId="40F11C96" w14:textId="77777777" w:rsidR="002A0658" w:rsidRPr="00BB0F02" w:rsidRDefault="002A0658" w:rsidP="002A0658">
      <w:pPr>
        <w:pStyle w:val="Plattetekst"/>
      </w:pPr>
    </w:p>
    <w:p w14:paraId="74EA6BEA" w14:textId="7160741C" w:rsidR="002A0658" w:rsidRPr="00BB0F02" w:rsidRDefault="002A0658" w:rsidP="00C528CE">
      <w:pPr>
        <w:pStyle w:val="Broodtekst"/>
        <w:rPr>
          <w:rFonts w:ascii="Arial" w:hAnsi="Arial" w:cs="Arial"/>
          <w:i/>
          <w:iCs/>
          <w:lang w:val="nl-NL"/>
        </w:rPr>
      </w:pPr>
      <w:r w:rsidRPr="00C528CE">
        <w:rPr>
          <w:rFonts w:ascii="Arial" w:hAnsi="Arial" w:cs="Arial"/>
          <w:lang w:val="nl-NL"/>
        </w:rPr>
        <w:t xml:space="preserve">Behoort bij: </w:t>
      </w:r>
      <w:r w:rsidR="00C528CE" w:rsidRPr="00BB0F02">
        <w:rPr>
          <w:rFonts w:ascii="Arial" w:hAnsi="Arial" w:cs="Arial"/>
          <w:i/>
          <w:iCs/>
          <w:lang w:val="nl-NL"/>
        </w:rPr>
        <w:t>“</w:t>
      </w:r>
      <w:r w:rsidRPr="00BB0F02">
        <w:rPr>
          <w:rFonts w:ascii="Arial" w:hAnsi="Arial" w:cs="Arial"/>
          <w:b/>
          <w:bCs/>
          <w:i/>
          <w:iCs/>
          <w:lang w:val="nl-NL"/>
        </w:rPr>
        <w:t xml:space="preserve">PvE </w:t>
      </w:r>
      <w:r w:rsidR="00B757D1">
        <w:rPr>
          <w:rFonts w:ascii="Arial" w:hAnsi="Arial" w:cs="Arial"/>
          <w:b/>
          <w:bCs/>
          <w:i/>
          <w:iCs/>
          <w:lang w:val="nl-NL"/>
        </w:rPr>
        <w:t xml:space="preserve">Levensduur Verlengend </w:t>
      </w:r>
      <w:r w:rsidRPr="00BB0F02">
        <w:rPr>
          <w:rFonts w:ascii="Arial" w:hAnsi="Arial" w:cs="Arial"/>
          <w:b/>
          <w:bCs/>
          <w:i/>
          <w:iCs/>
          <w:lang w:val="nl-NL"/>
        </w:rPr>
        <w:t>Onderhoud Civiele Kunstwerken</w:t>
      </w:r>
      <w:r w:rsidR="00C528CE" w:rsidRPr="00BB0F02">
        <w:rPr>
          <w:rFonts w:ascii="Arial" w:hAnsi="Arial" w:cs="Arial"/>
          <w:b/>
          <w:bCs/>
          <w:i/>
          <w:iCs/>
          <w:lang w:val="nl-NL"/>
        </w:rPr>
        <w:t>”</w:t>
      </w:r>
    </w:p>
    <w:p w14:paraId="1912455E" w14:textId="77777777" w:rsidR="00C528CE" w:rsidRDefault="00C528CE" w:rsidP="00412916">
      <w:pPr>
        <w:pStyle w:val="Broodtekst"/>
        <w:rPr>
          <w:rFonts w:ascii="Arial" w:hAnsi="Arial" w:cs="Arial"/>
          <w:lang w:val="nl-NL"/>
        </w:rPr>
      </w:pPr>
    </w:p>
    <w:p w14:paraId="0B888B6E" w14:textId="6CFBF97E" w:rsidR="00412916" w:rsidRPr="002A0658" w:rsidRDefault="00412916" w:rsidP="00412916">
      <w:pPr>
        <w:pStyle w:val="Broodtekst"/>
        <w:rPr>
          <w:rFonts w:ascii="Arial" w:hAnsi="Arial" w:cs="Arial"/>
          <w:lang w:val="nl-NL"/>
        </w:rPr>
      </w:pPr>
      <w:r w:rsidRPr="002A0658">
        <w:rPr>
          <w:rFonts w:ascii="Arial" w:hAnsi="Arial" w:cs="Arial"/>
          <w:lang w:val="nl-NL"/>
        </w:rPr>
        <w:t>De hierna te noemen inschrijver(s):</w:t>
      </w:r>
    </w:p>
    <w:p w14:paraId="1059B795" w14:textId="77777777" w:rsidR="00412916" w:rsidRPr="002A0658" w:rsidRDefault="00412916" w:rsidP="00412916">
      <w:pPr>
        <w:pStyle w:val="Broodtekst"/>
        <w:rPr>
          <w:rFonts w:ascii="Arial" w:hAnsi="Arial" w:cs="Arial"/>
          <w:lang w:val="nl-NL"/>
        </w:rPr>
      </w:pPr>
      <w:r w:rsidRPr="002A0658">
        <w:rPr>
          <w:rFonts w:ascii="Arial" w:hAnsi="Arial" w:cs="Arial"/>
          <w:lang w:val="nl-NL"/>
        </w:rPr>
        <w:t>(</w:t>
      </w:r>
      <w:proofErr w:type="gramStart"/>
      <w:r w:rsidRPr="002A0658">
        <w:rPr>
          <w:rFonts w:ascii="Arial" w:hAnsi="Arial" w:cs="Arial"/>
          <w:lang w:val="nl-NL"/>
        </w:rPr>
        <w:t>indien</w:t>
      </w:r>
      <w:proofErr w:type="gramEnd"/>
      <w:r w:rsidRPr="002A0658">
        <w:rPr>
          <w:rFonts w:ascii="Arial" w:hAnsi="Arial" w:cs="Arial"/>
          <w:lang w:val="nl-NL"/>
        </w:rPr>
        <w:t xml:space="preserve"> de inschrijving wordt gedaan door een samenwerkingsverband van ondernemers, al dan niet als vennootschap onder firma, dienen alle inschrijvers in het samenwerkingsverband ingevuld te worden. Onderstaande dient zo vaak als nodig herhaald en ingevuld te worden)</w:t>
      </w:r>
    </w:p>
    <w:p w14:paraId="5CE48095" w14:textId="77777777" w:rsidR="00412916" w:rsidRPr="002A0658" w:rsidRDefault="00412916" w:rsidP="00412916">
      <w:pPr>
        <w:pStyle w:val="Broodtekst"/>
        <w:rPr>
          <w:rFonts w:ascii="Arial" w:hAnsi="Arial" w:cs="Arial"/>
          <w:lang w:val="nl-NL"/>
        </w:rPr>
      </w:pPr>
    </w:p>
    <w:p w14:paraId="4525A979" w14:textId="58C90F7B"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w:t>
      </w:r>
      <w:r w:rsidRPr="002A0658">
        <w:rPr>
          <w:rFonts w:ascii="Arial" w:hAnsi="Arial" w:cs="Arial"/>
          <w:lang w:val="nl-NL"/>
        </w:rPr>
        <w:tab/>
        <w:t>…</w:t>
      </w:r>
      <w:r w:rsidRPr="002A0658">
        <w:rPr>
          <w:rFonts w:ascii="Arial" w:hAnsi="Arial" w:cs="Arial"/>
          <w:lang w:val="nl-NL"/>
        </w:rPr>
        <w:tab/>
      </w:r>
      <w:r w:rsidRPr="002A0658">
        <w:rPr>
          <w:rFonts w:ascii="Arial" w:hAnsi="Arial" w:cs="Arial"/>
          <w:lang w:val="nl-NL"/>
        </w:rPr>
        <w:tab/>
        <w:t>1)</w:t>
      </w:r>
    </w:p>
    <w:p w14:paraId="50E35C86"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r>
      <w:proofErr w:type="gramStart"/>
      <w:r w:rsidRPr="002A0658">
        <w:rPr>
          <w:rFonts w:ascii="Arial" w:hAnsi="Arial" w:cs="Arial"/>
          <w:lang w:val="nl-NL"/>
        </w:rPr>
        <w:t>gevestigd</w:t>
      </w:r>
      <w:proofErr w:type="gramEnd"/>
      <w:r w:rsidRPr="002A0658">
        <w:rPr>
          <w:rFonts w:ascii="Arial" w:hAnsi="Arial" w:cs="Arial"/>
          <w:lang w:val="nl-NL"/>
        </w:rPr>
        <w:t xml:space="preserve"> te …</w:t>
      </w:r>
      <w:r w:rsidRPr="002A0658">
        <w:rPr>
          <w:rFonts w:ascii="Arial" w:hAnsi="Arial" w:cs="Arial"/>
          <w:lang w:val="nl-NL"/>
        </w:rPr>
        <w:tab/>
        <w:t>2)</w:t>
      </w:r>
    </w:p>
    <w:p w14:paraId="3D616B27"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KvK-nummer: …</w:t>
      </w:r>
      <w:r w:rsidRPr="002A0658">
        <w:rPr>
          <w:rFonts w:ascii="Arial" w:hAnsi="Arial" w:cs="Arial"/>
          <w:lang w:val="nl-NL"/>
        </w:rPr>
        <w:tab/>
        <w:t>3)</w:t>
      </w:r>
    </w:p>
    <w:p w14:paraId="5D589547"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Vestigingsnummer: …</w:t>
      </w:r>
      <w:r w:rsidRPr="002A0658">
        <w:rPr>
          <w:rFonts w:ascii="Arial" w:hAnsi="Arial" w:cs="Arial"/>
          <w:lang w:val="nl-NL"/>
        </w:rPr>
        <w:tab/>
        <w:t>4)</w:t>
      </w:r>
    </w:p>
    <w:p w14:paraId="3CFA18E4" w14:textId="77777777" w:rsidR="002A0658" w:rsidRDefault="002A0658" w:rsidP="00412916">
      <w:pPr>
        <w:pStyle w:val="Broodtekst"/>
        <w:tabs>
          <w:tab w:val="clear" w:pos="227"/>
          <w:tab w:val="left" w:pos="284"/>
          <w:tab w:val="right" w:pos="7797"/>
        </w:tabs>
        <w:rPr>
          <w:rFonts w:ascii="Arial" w:hAnsi="Arial" w:cs="Arial"/>
          <w:lang w:val="nl-NL"/>
        </w:rPr>
      </w:pPr>
    </w:p>
    <w:p w14:paraId="2A63A407" w14:textId="0677CCD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B)</w:t>
      </w:r>
      <w:r w:rsidRPr="002A0658">
        <w:rPr>
          <w:rFonts w:ascii="Arial" w:hAnsi="Arial" w:cs="Arial"/>
          <w:lang w:val="nl-NL"/>
        </w:rPr>
        <w:tab/>
        <w:t>…</w:t>
      </w:r>
      <w:r w:rsidRPr="002A0658">
        <w:rPr>
          <w:rFonts w:ascii="Arial" w:hAnsi="Arial" w:cs="Arial"/>
          <w:lang w:val="nl-NL"/>
        </w:rPr>
        <w:tab/>
      </w:r>
      <w:r w:rsidRPr="002A0658">
        <w:rPr>
          <w:rFonts w:ascii="Arial" w:hAnsi="Arial" w:cs="Arial"/>
          <w:lang w:val="nl-NL"/>
        </w:rPr>
        <w:tab/>
        <w:t>1)</w:t>
      </w:r>
    </w:p>
    <w:p w14:paraId="4B987536"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r>
      <w:proofErr w:type="gramStart"/>
      <w:r w:rsidRPr="002A0658">
        <w:rPr>
          <w:rFonts w:ascii="Arial" w:hAnsi="Arial" w:cs="Arial"/>
          <w:lang w:val="nl-NL"/>
        </w:rPr>
        <w:t>gevestigd</w:t>
      </w:r>
      <w:proofErr w:type="gramEnd"/>
      <w:r w:rsidRPr="002A0658">
        <w:rPr>
          <w:rFonts w:ascii="Arial" w:hAnsi="Arial" w:cs="Arial"/>
          <w:lang w:val="nl-NL"/>
        </w:rPr>
        <w:t xml:space="preserve"> te …</w:t>
      </w:r>
      <w:r w:rsidRPr="002A0658">
        <w:rPr>
          <w:rFonts w:ascii="Arial" w:hAnsi="Arial" w:cs="Arial"/>
          <w:lang w:val="nl-NL"/>
        </w:rPr>
        <w:tab/>
        <w:t>2)</w:t>
      </w:r>
    </w:p>
    <w:p w14:paraId="32D57C33"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KvK-nummer: …</w:t>
      </w:r>
      <w:r w:rsidRPr="002A0658">
        <w:rPr>
          <w:rFonts w:ascii="Arial" w:hAnsi="Arial" w:cs="Arial"/>
          <w:lang w:val="nl-NL"/>
        </w:rPr>
        <w:tab/>
        <w:t>3)</w:t>
      </w:r>
    </w:p>
    <w:p w14:paraId="430A735D"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Vestigingsnummer: …</w:t>
      </w:r>
      <w:r w:rsidRPr="002A0658">
        <w:rPr>
          <w:rFonts w:ascii="Arial" w:hAnsi="Arial" w:cs="Arial"/>
          <w:lang w:val="nl-NL"/>
        </w:rPr>
        <w:tab/>
        <w:t>4)</w:t>
      </w:r>
    </w:p>
    <w:p w14:paraId="60720E9B" w14:textId="77777777" w:rsidR="002A0658" w:rsidRDefault="002A0658" w:rsidP="00412916">
      <w:pPr>
        <w:pStyle w:val="Broodtekst"/>
        <w:tabs>
          <w:tab w:val="clear" w:pos="227"/>
          <w:tab w:val="left" w:pos="284"/>
          <w:tab w:val="right" w:pos="7797"/>
        </w:tabs>
        <w:rPr>
          <w:rFonts w:ascii="Arial" w:hAnsi="Arial" w:cs="Arial"/>
          <w:lang w:val="nl-NL"/>
        </w:rPr>
      </w:pPr>
    </w:p>
    <w:p w14:paraId="02F89187" w14:textId="6199B2ED"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C)</w:t>
      </w:r>
      <w:r w:rsidRPr="002A0658">
        <w:rPr>
          <w:rFonts w:ascii="Arial" w:hAnsi="Arial" w:cs="Arial"/>
          <w:lang w:val="nl-NL"/>
        </w:rPr>
        <w:tab/>
        <w:t>…</w:t>
      </w:r>
      <w:r w:rsidRPr="002A0658">
        <w:rPr>
          <w:rFonts w:ascii="Arial" w:hAnsi="Arial" w:cs="Arial"/>
          <w:lang w:val="nl-NL"/>
        </w:rPr>
        <w:tab/>
      </w:r>
      <w:r w:rsidRPr="002A0658">
        <w:rPr>
          <w:rFonts w:ascii="Arial" w:hAnsi="Arial" w:cs="Arial"/>
          <w:lang w:val="nl-NL"/>
        </w:rPr>
        <w:tab/>
        <w:t>1)</w:t>
      </w:r>
    </w:p>
    <w:p w14:paraId="14F39A3F"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r>
      <w:proofErr w:type="gramStart"/>
      <w:r w:rsidRPr="002A0658">
        <w:rPr>
          <w:rFonts w:ascii="Arial" w:hAnsi="Arial" w:cs="Arial"/>
          <w:lang w:val="nl-NL"/>
        </w:rPr>
        <w:t>gevestigd</w:t>
      </w:r>
      <w:proofErr w:type="gramEnd"/>
      <w:r w:rsidRPr="002A0658">
        <w:rPr>
          <w:rFonts w:ascii="Arial" w:hAnsi="Arial" w:cs="Arial"/>
          <w:lang w:val="nl-NL"/>
        </w:rPr>
        <w:t xml:space="preserve"> te …</w:t>
      </w:r>
      <w:r w:rsidRPr="002A0658">
        <w:rPr>
          <w:rFonts w:ascii="Arial" w:hAnsi="Arial" w:cs="Arial"/>
          <w:lang w:val="nl-NL"/>
        </w:rPr>
        <w:tab/>
        <w:t>2)</w:t>
      </w:r>
    </w:p>
    <w:p w14:paraId="60713130"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KvK-nummer: …</w:t>
      </w:r>
      <w:r w:rsidRPr="002A0658">
        <w:rPr>
          <w:rFonts w:ascii="Arial" w:hAnsi="Arial" w:cs="Arial"/>
          <w:lang w:val="nl-NL"/>
        </w:rPr>
        <w:tab/>
        <w:t>3)</w:t>
      </w:r>
    </w:p>
    <w:p w14:paraId="7178E829" w14:textId="77777777" w:rsidR="00412916" w:rsidRPr="002A0658" w:rsidRDefault="00412916" w:rsidP="00412916">
      <w:pPr>
        <w:pStyle w:val="Broodtekst"/>
        <w:tabs>
          <w:tab w:val="clear" w:pos="227"/>
          <w:tab w:val="left" w:pos="284"/>
          <w:tab w:val="right" w:pos="7797"/>
        </w:tabs>
        <w:rPr>
          <w:rFonts w:ascii="Arial" w:hAnsi="Arial" w:cs="Arial"/>
          <w:lang w:val="nl-NL"/>
        </w:rPr>
      </w:pPr>
      <w:r w:rsidRPr="002A0658">
        <w:rPr>
          <w:rFonts w:ascii="Arial" w:hAnsi="Arial" w:cs="Arial"/>
          <w:lang w:val="nl-NL"/>
        </w:rPr>
        <w:tab/>
        <w:t>Vestigingsnummer: …</w:t>
      </w:r>
      <w:r w:rsidRPr="002A0658">
        <w:rPr>
          <w:rFonts w:ascii="Arial" w:hAnsi="Arial" w:cs="Arial"/>
          <w:lang w:val="nl-NL"/>
        </w:rPr>
        <w:tab/>
        <w:t>4)</w:t>
      </w:r>
    </w:p>
    <w:p w14:paraId="2B9A5B4F" w14:textId="77777777" w:rsidR="00412916" w:rsidRPr="002A0658" w:rsidRDefault="00412916" w:rsidP="00412916">
      <w:pPr>
        <w:pStyle w:val="Broodtekst"/>
        <w:rPr>
          <w:rFonts w:ascii="Arial" w:hAnsi="Arial" w:cs="Arial"/>
          <w:lang w:val="nl-NL"/>
        </w:rPr>
      </w:pPr>
    </w:p>
    <w:p w14:paraId="3ABD0973" w14:textId="77777777" w:rsidR="002A0658" w:rsidRDefault="00412916" w:rsidP="00412916">
      <w:pPr>
        <w:pStyle w:val="Broodtekst"/>
        <w:rPr>
          <w:rFonts w:ascii="Arial" w:hAnsi="Arial" w:cs="Arial"/>
          <w:lang w:val="nl-NL"/>
        </w:rPr>
      </w:pPr>
      <w:proofErr w:type="gramStart"/>
      <w:r w:rsidRPr="002A0658">
        <w:rPr>
          <w:rFonts w:ascii="Arial" w:hAnsi="Arial" w:cs="Arial"/>
          <w:lang w:val="nl-NL"/>
        </w:rPr>
        <w:t>verklaart</w:t>
      </w:r>
      <w:proofErr w:type="gramEnd"/>
      <w:r w:rsidRPr="002A0658">
        <w:rPr>
          <w:rFonts w:ascii="Arial" w:hAnsi="Arial" w:cs="Arial"/>
          <w:lang w:val="nl-NL"/>
        </w:rPr>
        <w:t xml:space="preserve"> (verklaren) zich door ondertekening dezes bereid de uitvoering van de opdracht </w:t>
      </w:r>
      <w:r w:rsidR="002A0658">
        <w:rPr>
          <w:rFonts w:ascii="Arial" w:hAnsi="Arial" w:cs="Arial"/>
          <w:lang w:val="nl-NL"/>
        </w:rPr>
        <w:t>voor:</w:t>
      </w:r>
    </w:p>
    <w:p w14:paraId="5BADA6A9" w14:textId="27FBDD03" w:rsidR="00412916" w:rsidRPr="00BB0F02" w:rsidRDefault="002A0658" w:rsidP="00412916">
      <w:pPr>
        <w:pStyle w:val="Broodtekst"/>
        <w:rPr>
          <w:rFonts w:ascii="Arial" w:hAnsi="Arial" w:cs="Arial"/>
          <w:b/>
          <w:bCs/>
          <w:i/>
          <w:iCs/>
          <w:lang w:val="nl-NL"/>
        </w:rPr>
      </w:pPr>
      <w:r w:rsidRPr="00BB0F02">
        <w:rPr>
          <w:rFonts w:ascii="Arial" w:hAnsi="Arial" w:cs="Arial"/>
          <w:b/>
          <w:bCs/>
          <w:i/>
          <w:iCs/>
          <w:lang w:val="nl-NL"/>
        </w:rPr>
        <w:t>“</w:t>
      </w:r>
      <w:r w:rsidR="00B757D1" w:rsidRPr="00BB0F02">
        <w:rPr>
          <w:rFonts w:ascii="Arial" w:hAnsi="Arial" w:cs="Arial"/>
          <w:b/>
          <w:bCs/>
          <w:i/>
          <w:iCs/>
          <w:lang w:val="nl-NL"/>
        </w:rPr>
        <w:t xml:space="preserve">PvE </w:t>
      </w:r>
      <w:r w:rsidR="00B757D1">
        <w:rPr>
          <w:rFonts w:ascii="Arial" w:hAnsi="Arial" w:cs="Arial"/>
          <w:b/>
          <w:bCs/>
          <w:i/>
          <w:iCs/>
          <w:lang w:val="nl-NL"/>
        </w:rPr>
        <w:t xml:space="preserve">Levensduur Verlengend </w:t>
      </w:r>
      <w:r w:rsidR="00B757D1" w:rsidRPr="00BB0F02">
        <w:rPr>
          <w:rFonts w:ascii="Arial" w:hAnsi="Arial" w:cs="Arial"/>
          <w:b/>
          <w:bCs/>
          <w:i/>
          <w:iCs/>
          <w:lang w:val="nl-NL"/>
        </w:rPr>
        <w:t>Onderhoud Civiele Kunstwerken</w:t>
      </w:r>
      <w:r w:rsidRPr="00BB0F02">
        <w:rPr>
          <w:rFonts w:ascii="Arial" w:hAnsi="Arial" w:cs="Arial"/>
          <w:b/>
          <w:bCs/>
          <w:i/>
          <w:iCs/>
          <w:lang w:val="nl-NL"/>
        </w:rPr>
        <w:t>”</w:t>
      </w:r>
      <w:r w:rsidR="00412916" w:rsidRPr="00BB0F02">
        <w:rPr>
          <w:rFonts w:ascii="Arial" w:hAnsi="Arial" w:cs="Arial"/>
          <w:b/>
          <w:bCs/>
          <w:i/>
          <w:iCs/>
          <w:lang w:val="nl-NL"/>
        </w:rPr>
        <w:t>,</w:t>
      </w:r>
      <w:r w:rsidRPr="00BB0F02">
        <w:rPr>
          <w:rFonts w:ascii="Arial" w:hAnsi="Arial" w:cs="Arial"/>
          <w:b/>
          <w:bCs/>
          <w:i/>
          <w:iCs/>
          <w:lang w:val="nl-NL"/>
        </w:rPr>
        <w:t xml:space="preserve"> </w:t>
      </w:r>
    </w:p>
    <w:p w14:paraId="7789AEC0" w14:textId="7801F8A7" w:rsidR="002A0658" w:rsidRDefault="002A0658" w:rsidP="00412916">
      <w:pPr>
        <w:pStyle w:val="Broodtekst"/>
        <w:rPr>
          <w:rFonts w:ascii="Arial" w:hAnsi="Arial" w:cs="Arial"/>
          <w:b/>
          <w:bCs/>
          <w:lang w:val="nl-NL"/>
        </w:rPr>
      </w:pPr>
    </w:p>
    <w:p w14:paraId="7EAD1713" w14:textId="19DF26AE" w:rsidR="002A0658" w:rsidRPr="002A0658" w:rsidRDefault="002A0658" w:rsidP="00412916">
      <w:pPr>
        <w:pStyle w:val="Broodtekst"/>
        <w:rPr>
          <w:rFonts w:ascii="Arial" w:hAnsi="Arial" w:cs="Arial"/>
          <w:lang w:val="nl-NL"/>
        </w:rPr>
      </w:pPr>
      <w:proofErr w:type="gramStart"/>
      <w:r w:rsidRPr="002A0658">
        <w:rPr>
          <w:rFonts w:ascii="Arial" w:hAnsi="Arial" w:cs="Arial"/>
          <w:lang w:val="nl-NL"/>
        </w:rPr>
        <w:t>te</w:t>
      </w:r>
      <w:proofErr w:type="gramEnd"/>
      <w:r w:rsidRPr="002A0658">
        <w:rPr>
          <w:rFonts w:ascii="Arial" w:hAnsi="Arial" w:cs="Arial"/>
          <w:lang w:val="nl-NL"/>
        </w:rPr>
        <w:t xml:space="preserve"> verrichten voor de in de </w:t>
      </w:r>
      <w:r>
        <w:rPr>
          <w:rFonts w:ascii="Arial" w:hAnsi="Arial" w:cs="Arial"/>
          <w:lang w:val="nl-NL"/>
        </w:rPr>
        <w:t>i</w:t>
      </w:r>
      <w:r w:rsidRPr="002A0658">
        <w:rPr>
          <w:rFonts w:ascii="Arial" w:hAnsi="Arial" w:cs="Arial"/>
          <w:lang w:val="nl-NL"/>
        </w:rPr>
        <w:t>nschrijvingsstaat vermelde prijzen per eenheid en overige bedragen, waarin geen bedragen voor omzetbelasting zijn begrepen.</w:t>
      </w:r>
    </w:p>
    <w:p w14:paraId="2FDF8DBE" w14:textId="77777777" w:rsidR="00412916" w:rsidRPr="002A0658" w:rsidRDefault="00412916" w:rsidP="00412916">
      <w:pPr>
        <w:pStyle w:val="Broodtekst"/>
        <w:rPr>
          <w:rFonts w:ascii="Arial" w:hAnsi="Arial" w:cs="Arial"/>
          <w:lang w:val="nl-NL"/>
        </w:rPr>
      </w:pPr>
    </w:p>
    <w:p w14:paraId="283C1C9F" w14:textId="0B0373DD" w:rsidR="002A0658" w:rsidRDefault="002A0658" w:rsidP="00412916">
      <w:pPr>
        <w:pStyle w:val="Broodtekst"/>
        <w:tabs>
          <w:tab w:val="right" w:pos="7797"/>
        </w:tabs>
        <w:rPr>
          <w:rFonts w:ascii="Arial" w:hAnsi="Arial" w:cs="Arial"/>
          <w:lang w:val="nl-NL"/>
        </w:rPr>
      </w:pPr>
      <w:r w:rsidRPr="002A0658">
        <w:rPr>
          <w:rFonts w:ascii="Arial" w:hAnsi="Arial" w:cs="Arial"/>
          <w:lang w:val="nl-NL"/>
        </w:rPr>
        <w:t>Het gesommeerde bedrag van de gespecificeerde prijzen en bedragen, de inschrijvingssom, bedraagt, de omzetbelasting daarin niet inbegrepen:</w:t>
      </w:r>
    </w:p>
    <w:p w14:paraId="41C3FFFE" w14:textId="77777777" w:rsidR="002A0658" w:rsidRDefault="002A0658" w:rsidP="00412916">
      <w:pPr>
        <w:pStyle w:val="Broodtekst"/>
        <w:tabs>
          <w:tab w:val="right" w:pos="7797"/>
        </w:tabs>
        <w:rPr>
          <w:rFonts w:ascii="Arial" w:hAnsi="Arial" w:cs="Arial"/>
          <w:lang w:val="nl-NL"/>
        </w:rPr>
      </w:pPr>
    </w:p>
    <w:p w14:paraId="6DFBC5F9" w14:textId="2522C3F3" w:rsidR="00412916" w:rsidRPr="002A0658" w:rsidRDefault="00412916" w:rsidP="00412916">
      <w:pPr>
        <w:pStyle w:val="Broodtekst"/>
        <w:tabs>
          <w:tab w:val="right" w:pos="7797"/>
        </w:tabs>
        <w:rPr>
          <w:rFonts w:ascii="Arial" w:hAnsi="Arial" w:cs="Arial"/>
          <w:lang w:val="nl-NL"/>
        </w:rPr>
      </w:pPr>
      <w:r w:rsidRPr="002A0658">
        <w:rPr>
          <w:rFonts w:ascii="Arial" w:hAnsi="Arial" w:cs="Arial"/>
          <w:lang w:val="nl-NL"/>
        </w:rPr>
        <w:t>EUR …</w:t>
      </w:r>
      <w:r w:rsidRPr="002A0658">
        <w:rPr>
          <w:rFonts w:ascii="Arial" w:hAnsi="Arial" w:cs="Arial"/>
          <w:lang w:val="nl-NL"/>
        </w:rPr>
        <w:tab/>
      </w:r>
      <w:r w:rsidRPr="002A0658">
        <w:rPr>
          <w:rFonts w:ascii="Arial" w:hAnsi="Arial" w:cs="Arial"/>
          <w:lang w:val="nl-NL"/>
        </w:rPr>
        <w:tab/>
        <w:t>5)</w:t>
      </w:r>
    </w:p>
    <w:p w14:paraId="6EE6E5DA" w14:textId="77777777" w:rsidR="00412916" w:rsidRPr="002A0658" w:rsidRDefault="00412916" w:rsidP="00412916">
      <w:pPr>
        <w:pStyle w:val="Broodtekst"/>
        <w:rPr>
          <w:rFonts w:ascii="Arial" w:hAnsi="Arial" w:cs="Arial"/>
          <w:lang w:val="nl-NL"/>
        </w:rPr>
      </w:pPr>
    </w:p>
    <w:p w14:paraId="2B0CDAE7" w14:textId="71861C42" w:rsidR="00412916" w:rsidRPr="002A0658" w:rsidRDefault="00412916" w:rsidP="00412916">
      <w:pPr>
        <w:pStyle w:val="Broodtekst"/>
        <w:tabs>
          <w:tab w:val="right" w:pos="7797"/>
        </w:tabs>
        <w:rPr>
          <w:rFonts w:ascii="Arial" w:hAnsi="Arial" w:cs="Arial"/>
          <w:lang w:val="nl-NL"/>
        </w:rPr>
      </w:pPr>
      <w:r w:rsidRPr="002A0658">
        <w:rPr>
          <w:rFonts w:ascii="Arial" w:hAnsi="Arial" w:cs="Arial"/>
          <w:lang w:val="nl-NL"/>
        </w:rPr>
        <w:t>(…</w:t>
      </w:r>
      <w:r w:rsidRPr="002A0658">
        <w:rPr>
          <w:rFonts w:ascii="Arial" w:hAnsi="Arial" w:cs="Arial"/>
          <w:lang w:val="nl-NL"/>
        </w:rPr>
        <w:tab/>
      </w:r>
      <w:r w:rsidRPr="002A0658">
        <w:rPr>
          <w:rFonts w:ascii="Arial" w:hAnsi="Arial" w:cs="Arial"/>
          <w:lang w:val="nl-NL"/>
        </w:rPr>
        <w:tab/>
      </w:r>
      <w:r w:rsidRPr="002A0658">
        <w:rPr>
          <w:rFonts w:ascii="Arial" w:hAnsi="Arial" w:cs="Arial"/>
          <w:lang w:val="nl-NL"/>
        </w:rPr>
        <w:tab/>
      </w:r>
      <w:proofErr w:type="gramStart"/>
      <w:r w:rsidR="002A0658">
        <w:rPr>
          <w:rFonts w:ascii="Arial" w:hAnsi="Arial" w:cs="Arial"/>
          <w:lang w:val="nl-NL"/>
        </w:rPr>
        <w:t>e</w:t>
      </w:r>
      <w:r w:rsidRPr="002A0658">
        <w:rPr>
          <w:rFonts w:ascii="Arial" w:hAnsi="Arial" w:cs="Arial"/>
          <w:lang w:val="nl-NL"/>
        </w:rPr>
        <w:t>uro</w:t>
      </w:r>
      <w:proofErr w:type="gramEnd"/>
      <w:r w:rsidRPr="002A0658">
        <w:rPr>
          <w:rFonts w:ascii="Arial" w:hAnsi="Arial" w:cs="Arial"/>
          <w:lang w:val="nl-NL"/>
        </w:rPr>
        <w:t>) 6)</w:t>
      </w:r>
    </w:p>
    <w:p w14:paraId="27368964" w14:textId="77777777" w:rsidR="00412916" w:rsidRPr="002A0658" w:rsidRDefault="00412916" w:rsidP="00412916">
      <w:pPr>
        <w:pStyle w:val="Broodtekst"/>
        <w:rPr>
          <w:rFonts w:ascii="Arial" w:hAnsi="Arial" w:cs="Arial"/>
          <w:lang w:val="nl-NL"/>
        </w:rPr>
      </w:pPr>
    </w:p>
    <w:p w14:paraId="72418104" w14:textId="77777777" w:rsidR="00412916" w:rsidRPr="002A0658" w:rsidRDefault="00412916" w:rsidP="00412916">
      <w:pPr>
        <w:pStyle w:val="Broodtekst"/>
        <w:rPr>
          <w:rFonts w:ascii="Arial" w:hAnsi="Arial" w:cs="Arial"/>
          <w:lang w:val="nl-NL"/>
        </w:rPr>
      </w:pPr>
      <w:r w:rsidRPr="002A0658">
        <w:rPr>
          <w:rFonts w:ascii="Arial" w:hAnsi="Arial" w:cs="Arial"/>
          <w:lang w:val="nl-NL"/>
        </w:rPr>
        <w:t>Het bedrag van de ter zake verschuldigde omzetbelasting bedraagt:</w:t>
      </w:r>
    </w:p>
    <w:p w14:paraId="55FF5F6D" w14:textId="77777777" w:rsidR="00412916" w:rsidRPr="002A0658" w:rsidRDefault="00412916" w:rsidP="00412916">
      <w:pPr>
        <w:pStyle w:val="Broodtekst"/>
        <w:tabs>
          <w:tab w:val="right" w:pos="7797"/>
        </w:tabs>
        <w:rPr>
          <w:rFonts w:ascii="Arial" w:hAnsi="Arial" w:cs="Arial"/>
          <w:lang w:val="nl-NL"/>
        </w:rPr>
      </w:pPr>
      <w:r w:rsidRPr="002A0658">
        <w:rPr>
          <w:rFonts w:ascii="Arial" w:hAnsi="Arial" w:cs="Arial"/>
          <w:lang w:val="nl-NL"/>
        </w:rPr>
        <w:t>EUR …</w:t>
      </w:r>
      <w:r w:rsidRPr="002A0658">
        <w:rPr>
          <w:rFonts w:ascii="Arial" w:hAnsi="Arial" w:cs="Arial"/>
          <w:lang w:val="nl-NL"/>
        </w:rPr>
        <w:tab/>
      </w:r>
      <w:r w:rsidRPr="002A0658">
        <w:rPr>
          <w:rFonts w:ascii="Arial" w:hAnsi="Arial" w:cs="Arial"/>
          <w:lang w:val="nl-NL"/>
        </w:rPr>
        <w:tab/>
        <w:t>7)</w:t>
      </w:r>
    </w:p>
    <w:p w14:paraId="40FCC4DF" w14:textId="77777777" w:rsidR="00412916" w:rsidRPr="002A0658" w:rsidRDefault="00412916" w:rsidP="00412916">
      <w:pPr>
        <w:pStyle w:val="Broodtekst"/>
        <w:rPr>
          <w:rFonts w:ascii="Arial" w:hAnsi="Arial" w:cs="Arial"/>
          <w:lang w:val="nl-NL"/>
        </w:rPr>
      </w:pPr>
    </w:p>
    <w:p w14:paraId="3C19648C" w14:textId="77777777" w:rsidR="00412916" w:rsidRPr="002A0658" w:rsidRDefault="00412916" w:rsidP="00412916">
      <w:pPr>
        <w:pStyle w:val="Broodtekst"/>
        <w:tabs>
          <w:tab w:val="right" w:pos="7797"/>
        </w:tabs>
        <w:rPr>
          <w:rFonts w:ascii="Arial" w:hAnsi="Arial" w:cs="Arial"/>
          <w:lang w:val="nl-NL"/>
        </w:rPr>
      </w:pPr>
      <w:r w:rsidRPr="002A0658">
        <w:rPr>
          <w:rFonts w:ascii="Arial" w:hAnsi="Arial" w:cs="Arial"/>
          <w:lang w:val="nl-NL"/>
        </w:rPr>
        <w:t>(…</w:t>
      </w:r>
      <w:r w:rsidRPr="002A0658">
        <w:rPr>
          <w:rFonts w:ascii="Arial" w:hAnsi="Arial" w:cs="Arial"/>
          <w:lang w:val="nl-NL"/>
        </w:rPr>
        <w:tab/>
      </w:r>
      <w:r w:rsidRPr="002A0658">
        <w:rPr>
          <w:rFonts w:ascii="Arial" w:hAnsi="Arial" w:cs="Arial"/>
          <w:lang w:val="nl-NL"/>
        </w:rPr>
        <w:tab/>
      </w:r>
      <w:r w:rsidRPr="002A0658">
        <w:rPr>
          <w:rFonts w:ascii="Arial" w:hAnsi="Arial" w:cs="Arial"/>
          <w:lang w:val="nl-NL"/>
        </w:rPr>
        <w:tab/>
      </w:r>
      <w:proofErr w:type="gramStart"/>
      <w:r w:rsidRPr="002A0658">
        <w:rPr>
          <w:rFonts w:ascii="Arial" w:hAnsi="Arial" w:cs="Arial"/>
          <w:lang w:val="nl-NL"/>
        </w:rPr>
        <w:t>euro</w:t>
      </w:r>
      <w:proofErr w:type="gramEnd"/>
      <w:r w:rsidRPr="002A0658">
        <w:rPr>
          <w:rFonts w:ascii="Arial" w:hAnsi="Arial" w:cs="Arial"/>
          <w:lang w:val="nl-NL"/>
        </w:rPr>
        <w:t>) 8)</w:t>
      </w:r>
    </w:p>
    <w:p w14:paraId="353317EA" w14:textId="77777777" w:rsidR="00412916" w:rsidRPr="002A0658" w:rsidRDefault="00412916" w:rsidP="00412916">
      <w:pPr>
        <w:pStyle w:val="Broodtekst"/>
        <w:rPr>
          <w:rFonts w:ascii="Arial" w:hAnsi="Arial" w:cs="Arial"/>
          <w:lang w:val="nl-NL"/>
        </w:rPr>
      </w:pPr>
    </w:p>
    <w:p w14:paraId="78A9E1F8" w14:textId="77777777" w:rsidR="002A0658" w:rsidRDefault="002A0658" w:rsidP="002A0658">
      <w:pPr>
        <w:pStyle w:val="Broodtekst"/>
        <w:tabs>
          <w:tab w:val="right" w:pos="7797"/>
        </w:tabs>
        <w:rPr>
          <w:rFonts w:ascii="Arial" w:hAnsi="Arial" w:cs="Arial"/>
          <w:lang w:val="nl-NL"/>
        </w:rPr>
      </w:pPr>
    </w:p>
    <w:p w14:paraId="042949AC" w14:textId="35B8710C" w:rsidR="00412916" w:rsidRPr="002A0658" w:rsidRDefault="002A0658" w:rsidP="002A0658">
      <w:pPr>
        <w:pStyle w:val="Broodtekst"/>
        <w:tabs>
          <w:tab w:val="right" w:pos="7797"/>
        </w:tabs>
        <w:rPr>
          <w:rFonts w:ascii="Arial" w:hAnsi="Arial" w:cs="Arial"/>
          <w:lang w:val="nl-NL"/>
        </w:rPr>
      </w:pPr>
      <w:r w:rsidRPr="002A0658">
        <w:rPr>
          <w:rFonts w:ascii="Arial" w:hAnsi="Arial" w:cs="Arial"/>
          <w:lang w:val="nl-NL"/>
        </w:rPr>
        <w:t>In geval van een inschrijving door een samenwerkingsverband van ondernemers wijzen de</w:t>
      </w:r>
      <w:r>
        <w:rPr>
          <w:rFonts w:ascii="Arial" w:hAnsi="Arial" w:cs="Arial"/>
          <w:lang w:val="nl-NL"/>
        </w:rPr>
        <w:t xml:space="preserve"> </w:t>
      </w:r>
      <w:r w:rsidRPr="002A0658">
        <w:rPr>
          <w:rFonts w:ascii="Arial" w:hAnsi="Arial" w:cs="Arial"/>
          <w:lang w:val="nl-NL"/>
        </w:rPr>
        <w:t>inschrijvers de hierboven onder a. genoemde inschrijver aan als gemachtigde om hen in alle</w:t>
      </w:r>
      <w:r>
        <w:rPr>
          <w:rFonts w:ascii="Arial" w:hAnsi="Arial" w:cs="Arial"/>
          <w:lang w:val="nl-NL"/>
        </w:rPr>
        <w:t xml:space="preserve"> </w:t>
      </w:r>
      <w:r w:rsidRPr="002A0658">
        <w:rPr>
          <w:rFonts w:ascii="Arial" w:hAnsi="Arial" w:cs="Arial"/>
          <w:lang w:val="nl-NL"/>
        </w:rPr>
        <w:t>zaken in het kader van de aanbestedingsprocedure en de uitvoering van de opdracht te</w:t>
      </w:r>
      <w:r>
        <w:rPr>
          <w:rFonts w:ascii="Arial" w:hAnsi="Arial" w:cs="Arial"/>
          <w:lang w:val="nl-NL"/>
        </w:rPr>
        <w:t xml:space="preserve"> </w:t>
      </w:r>
      <w:r w:rsidRPr="002A0658">
        <w:rPr>
          <w:rFonts w:ascii="Arial" w:hAnsi="Arial" w:cs="Arial"/>
          <w:lang w:val="nl-NL"/>
        </w:rPr>
        <w:t>vertegenwoordigen.</w:t>
      </w:r>
      <w:r w:rsidR="00412916" w:rsidRPr="002A0658">
        <w:rPr>
          <w:rFonts w:ascii="Arial" w:hAnsi="Arial" w:cs="Arial"/>
          <w:lang w:val="nl-NL"/>
        </w:rPr>
        <w:tab/>
        <w:t>9)</w:t>
      </w:r>
    </w:p>
    <w:p w14:paraId="3EFC00E9" w14:textId="3988E3B3" w:rsidR="00412916" w:rsidRDefault="00412916" w:rsidP="00412916">
      <w:pPr>
        <w:pStyle w:val="Broodtekst"/>
        <w:rPr>
          <w:rFonts w:ascii="Arial" w:hAnsi="Arial" w:cs="Arial"/>
          <w:lang w:val="nl-NL"/>
        </w:rPr>
      </w:pPr>
    </w:p>
    <w:p w14:paraId="53942657" w14:textId="77777777" w:rsidR="00BB0F02" w:rsidRPr="002A0658" w:rsidRDefault="00BB0F02" w:rsidP="00412916">
      <w:pPr>
        <w:pStyle w:val="Broodtekst"/>
        <w:rPr>
          <w:rFonts w:ascii="Arial" w:hAnsi="Arial" w:cs="Arial"/>
          <w:lang w:val="nl-NL"/>
        </w:rPr>
      </w:pPr>
    </w:p>
    <w:p w14:paraId="25E9EC69" w14:textId="77777777" w:rsidR="00C528CE" w:rsidRDefault="00412916" w:rsidP="00412916">
      <w:pPr>
        <w:pStyle w:val="Broodtekst"/>
        <w:rPr>
          <w:rFonts w:ascii="Arial" w:hAnsi="Arial" w:cs="Arial"/>
          <w:lang w:val="nl-NL"/>
        </w:rPr>
      </w:pPr>
      <w:r w:rsidRPr="002A0658">
        <w:rPr>
          <w:rFonts w:ascii="Arial" w:hAnsi="Arial" w:cs="Arial"/>
          <w:lang w:val="nl-NL"/>
        </w:rPr>
        <w:t xml:space="preserve">De inschrijver(s) verklaart (verklaren) deze inschrijving te doen overeenkomstig de bepalingen van het Aanbestedingsreglement Werken 2016 en met inachtneming van de bepalingen en de gegevens zoals </w:t>
      </w:r>
    </w:p>
    <w:p w14:paraId="577A7263" w14:textId="063477F0" w:rsidR="00412916" w:rsidRPr="002A0658" w:rsidRDefault="00412916" w:rsidP="00412916">
      <w:pPr>
        <w:pStyle w:val="Broodtekst"/>
        <w:rPr>
          <w:rFonts w:ascii="Arial" w:hAnsi="Arial" w:cs="Arial"/>
          <w:lang w:val="nl-NL"/>
        </w:rPr>
      </w:pPr>
      <w:proofErr w:type="gramStart"/>
      <w:r w:rsidRPr="002A0658">
        <w:rPr>
          <w:rFonts w:ascii="Arial" w:hAnsi="Arial" w:cs="Arial"/>
          <w:lang w:val="nl-NL"/>
        </w:rPr>
        <w:t>deze</w:t>
      </w:r>
      <w:proofErr w:type="gramEnd"/>
      <w:r w:rsidRPr="002A0658">
        <w:rPr>
          <w:rFonts w:ascii="Arial" w:hAnsi="Arial" w:cs="Arial"/>
          <w:lang w:val="nl-NL"/>
        </w:rPr>
        <w:t xml:space="preserve"> zijn omschreven in de aanbestedingsstukken.</w:t>
      </w:r>
    </w:p>
    <w:p w14:paraId="0F833229" w14:textId="758FA90D" w:rsidR="00412916" w:rsidRDefault="00412916" w:rsidP="00412916">
      <w:pPr>
        <w:pStyle w:val="Broodtekst"/>
        <w:rPr>
          <w:rFonts w:ascii="Arial" w:hAnsi="Arial" w:cs="Arial"/>
          <w:lang w:val="nl-NL"/>
        </w:rPr>
      </w:pPr>
    </w:p>
    <w:p w14:paraId="23554293" w14:textId="77777777" w:rsidR="00BB0F02" w:rsidRPr="002A0658" w:rsidRDefault="00BB0F02" w:rsidP="00412916">
      <w:pPr>
        <w:pStyle w:val="Broodtekst"/>
        <w:rPr>
          <w:rFonts w:ascii="Arial" w:hAnsi="Arial" w:cs="Arial"/>
          <w:lang w:val="nl-NL"/>
        </w:rPr>
      </w:pPr>
    </w:p>
    <w:p w14:paraId="41B1F8E5" w14:textId="77777777" w:rsidR="00997B1F" w:rsidRDefault="00997B1F" w:rsidP="00412916">
      <w:pPr>
        <w:pStyle w:val="Broodtekst"/>
        <w:rPr>
          <w:rFonts w:ascii="Arial" w:hAnsi="Arial" w:cs="Arial"/>
          <w:lang w:val="nl-NL"/>
        </w:rPr>
      </w:pPr>
    </w:p>
    <w:p w14:paraId="79DCB8CD" w14:textId="77777777" w:rsidR="00997B1F" w:rsidRDefault="00997B1F" w:rsidP="00412916">
      <w:pPr>
        <w:pStyle w:val="Broodtekst"/>
        <w:rPr>
          <w:rFonts w:ascii="Arial" w:hAnsi="Arial" w:cs="Arial"/>
          <w:lang w:val="nl-NL"/>
        </w:rPr>
      </w:pPr>
    </w:p>
    <w:p w14:paraId="6303FD01" w14:textId="77777777" w:rsidR="00997B1F" w:rsidRDefault="00997B1F" w:rsidP="00412916">
      <w:pPr>
        <w:pStyle w:val="Broodtekst"/>
        <w:rPr>
          <w:rFonts w:ascii="Arial" w:hAnsi="Arial" w:cs="Arial"/>
          <w:lang w:val="nl-NL"/>
        </w:rPr>
      </w:pPr>
    </w:p>
    <w:p w14:paraId="3727FB7A" w14:textId="23AA9ADE" w:rsidR="00412916" w:rsidRPr="002A0658" w:rsidRDefault="00412916" w:rsidP="00412916">
      <w:pPr>
        <w:pStyle w:val="Broodtekst"/>
        <w:rPr>
          <w:rFonts w:ascii="Arial" w:hAnsi="Arial" w:cs="Arial"/>
          <w:lang w:val="nl-NL"/>
        </w:rPr>
      </w:pPr>
      <w:r w:rsidRPr="6D208BF1">
        <w:rPr>
          <w:rFonts w:ascii="Arial" w:hAnsi="Arial" w:cs="Arial"/>
          <w:lang w:val="nl-NL"/>
        </w:rPr>
        <w:t xml:space="preserve">De inschrijver(s) verklaart (verklaren) dat hij (zij) kennis heeft (hebben) genomen van alle documenten die bij de inschrijving in </w:t>
      </w:r>
      <w:proofErr w:type="spellStart"/>
      <w:r w:rsidRPr="6D208BF1">
        <w:rPr>
          <w:rFonts w:ascii="Arial" w:hAnsi="Arial" w:cs="Arial"/>
          <w:lang w:val="nl-NL"/>
        </w:rPr>
        <w:t>TenderNed</w:t>
      </w:r>
      <w:proofErr w:type="spellEnd"/>
      <w:r w:rsidRPr="6D208BF1">
        <w:rPr>
          <w:rFonts w:ascii="Arial" w:hAnsi="Arial" w:cs="Arial"/>
          <w:lang w:val="nl-NL"/>
        </w:rPr>
        <w:t xml:space="preserve"> zijn ingediend en dat de in te dienen documenten tezamen met het inschrijvingsbiljet</w:t>
      </w:r>
      <w:r w:rsidR="00C528CE" w:rsidRPr="6D208BF1">
        <w:rPr>
          <w:rFonts w:ascii="Arial" w:hAnsi="Arial" w:cs="Arial"/>
          <w:lang w:val="nl-NL"/>
        </w:rPr>
        <w:t xml:space="preserve"> en de inschrijvingsstaat,</w:t>
      </w:r>
      <w:r w:rsidRPr="6D208BF1">
        <w:rPr>
          <w:rFonts w:ascii="Arial" w:hAnsi="Arial" w:cs="Arial"/>
          <w:lang w:val="nl-NL"/>
        </w:rPr>
        <w:t xml:space="preserve"> de inschrijving vormen en naar waarheid zijn ingevuld.</w:t>
      </w:r>
    </w:p>
    <w:p w14:paraId="13E75416" w14:textId="77777777" w:rsidR="00412916" w:rsidRPr="002A0658" w:rsidRDefault="00412916" w:rsidP="00412916">
      <w:pPr>
        <w:pStyle w:val="Broodtekst"/>
        <w:rPr>
          <w:rFonts w:ascii="Arial" w:hAnsi="Arial" w:cs="Arial"/>
          <w:lang w:val="nl-NL"/>
        </w:rPr>
      </w:pPr>
    </w:p>
    <w:p w14:paraId="2C917E86" w14:textId="77777777" w:rsidR="00412916" w:rsidRPr="002A0658" w:rsidRDefault="00412916" w:rsidP="00412916">
      <w:pPr>
        <w:pStyle w:val="Broodtekst"/>
        <w:rPr>
          <w:rFonts w:ascii="Arial" w:hAnsi="Arial" w:cs="Arial"/>
          <w:lang w:val="nl-NL"/>
        </w:rPr>
      </w:pPr>
      <w:r w:rsidRPr="002A0658">
        <w:rPr>
          <w:rFonts w:ascii="Arial" w:hAnsi="Arial" w:cs="Arial"/>
          <w:lang w:val="nl-NL"/>
        </w:rPr>
        <w:t xml:space="preserve">De inschrijver(s) verklaart (verklaren) dat hij (zij), </w:t>
      </w:r>
      <w:proofErr w:type="gramStart"/>
      <w:r w:rsidRPr="002A0658">
        <w:rPr>
          <w:rFonts w:ascii="Arial" w:hAnsi="Arial" w:cs="Arial"/>
          <w:lang w:val="nl-NL"/>
        </w:rPr>
        <w:t>indien</w:t>
      </w:r>
      <w:proofErr w:type="gramEnd"/>
      <w:r w:rsidRPr="002A0658">
        <w:rPr>
          <w:rFonts w:ascii="Arial" w:hAnsi="Arial" w:cs="Arial"/>
          <w:lang w:val="nl-NL"/>
        </w:rPr>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4AFACCD" w14:textId="77777777" w:rsidR="00412916" w:rsidRPr="002A0658" w:rsidRDefault="00412916" w:rsidP="00412916">
      <w:pPr>
        <w:pStyle w:val="Broodtekst"/>
        <w:rPr>
          <w:rFonts w:ascii="Arial" w:hAnsi="Arial" w:cs="Arial"/>
          <w:lang w:val="nl-NL"/>
        </w:rPr>
      </w:pPr>
    </w:p>
    <w:p w14:paraId="591C56EE" w14:textId="77777777" w:rsidR="00412916" w:rsidRPr="002A0658" w:rsidRDefault="00412916" w:rsidP="00412916">
      <w:pPr>
        <w:pStyle w:val="Broodtekst"/>
        <w:rPr>
          <w:rFonts w:ascii="Arial" w:hAnsi="Arial" w:cs="Arial"/>
          <w:b/>
          <w:lang w:val="nl-NL"/>
        </w:rPr>
      </w:pPr>
      <w:r w:rsidRPr="002A0658">
        <w:rPr>
          <w:rFonts w:ascii="Arial" w:hAnsi="Arial" w:cs="Arial"/>
          <w:b/>
          <w:lang w:val="nl-NL"/>
        </w:rPr>
        <w:t>Ondertekening</w:t>
      </w:r>
    </w:p>
    <w:p w14:paraId="40D8001B" w14:textId="77777777" w:rsidR="00BB0F02" w:rsidRDefault="00BB0F02" w:rsidP="00C528CE">
      <w:pPr>
        <w:pStyle w:val="Broodtekst"/>
        <w:rPr>
          <w:rFonts w:ascii="Arial" w:hAnsi="Arial" w:cs="Arial"/>
          <w:lang w:val="nl-NL"/>
        </w:rPr>
      </w:pPr>
    </w:p>
    <w:p w14:paraId="32F289B8" w14:textId="7CA77F9F" w:rsidR="00C528CE" w:rsidRPr="00C528CE" w:rsidRDefault="00C528CE" w:rsidP="00C528CE">
      <w:pPr>
        <w:pStyle w:val="Broodtekst"/>
        <w:rPr>
          <w:rFonts w:ascii="Arial" w:hAnsi="Arial" w:cs="Arial"/>
          <w:lang w:val="nl-NL"/>
        </w:rPr>
      </w:pPr>
      <w:r w:rsidRPr="00C528CE">
        <w:rPr>
          <w:rFonts w:ascii="Arial" w:hAnsi="Arial" w:cs="Arial"/>
          <w:lang w:val="nl-NL"/>
        </w:rPr>
        <w:t xml:space="preserve">Gedaan op </w:t>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 xml:space="preserve">(datum), te </w:t>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(plaats).</w:t>
      </w:r>
    </w:p>
    <w:p w14:paraId="685B3A98" w14:textId="77777777" w:rsidR="00C528CE" w:rsidRDefault="00C528CE" w:rsidP="00C528CE">
      <w:pPr>
        <w:pStyle w:val="Broodtekst"/>
        <w:rPr>
          <w:rFonts w:ascii="Arial" w:hAnsi="Arial" w:cs="Arial"/>
          <w:lang w:val="nl-NL"/>
        </w:rPr>
      </w:pPr>
    </w:p>
    <w:p w14:paraId="514A8D42" w14:textId="77777777" w:rsidR="00C528CE" w:rsidRDefault="00C528CE" w:rsidP="00C528CE">
      <w:pPr>
        <w:pStyle w:val="Broodtekst"/>
        <w:rPr>
          <w:rFonts w:ascii="Arial" w:hAnsi="Arial" w:cs="Arial"/>
          <w:lang w:val="nl-NL"/>
        </w:rPr>
      </w:pPr>
    </w:p>
    <w:p w14:paraId="1D9A2DDD" w14:textId="0EE3B95B" w:rsidR="00C528CE" w:rsidRPr="00C528CE" w:rsidRDefault="00C528CE" w:rsidP="00C528CE">
      <w:pPr>
        <w:pStyle w:val="Broodtekst"/>
        <w:rPr>
          <w:rFonts w:ascii="Arial" w:hAnsi="Arial" w:cs="Arial"/>
          <w:lang w:val="nl-NL"/>
        </w:rPr>
      </w:pPr>
      <w:r w:rsidRPr="00C528CE">
        <w:rPr>
          <w:rFonts w:ascii="Arial" w:hAnsi="Arial" w:cs="Arial"/>
          <w:lang w:val="nl-NL"/>
        </w:rPr>
        <w:t>De inschrijver(s)</w:t>
      </w:r>
    </w:p>
    <w:p w14:paraId="3EDE3ED8" w14:textId="44D3BFEE" w:rsidR="00C528CE" w:rsidRPr="00C528CE" w:rsidRDefault="00C528CE" w:rsidP="00C528CE">
      <w:pPr>
        <w:pStyle w:val="Broodtekst"/>
        <w:rPr>
          <w:rFonts w:ascii="Arial" w:hAnsi="Arial" w:cs="Arial"/>
          <w:lang w:val="nl-NL"/>
        </w:rPr>
      </w:pPr>
      <w:r w:rsidRPr="00C528CE">
        <w:rPr>
          <w:rFonts w:ascii="Arial" w:hAnsi="Arial" w:cs="Arial"/>
          <w:lang w:val="nl-NL"/>
        </w:rPr>
        <w:t xml:space="preserve">A) </w:t>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(handtekening)</w:t>
      </w:r>
    </w:p>
    <w:p w14:paraId="6F1DA9DA" w14:textId="53E16254" w:rsidR="00C528CE" w:rsidRPr="00C528CE"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naam</w:t>
      </w:r>
      <w:proofErr w:type="gramEnd"/>
      <w:r w:rsidRPr="00C528CE">
        <w:rPr>
          <w:rFonts w:ascii="Arial" w:hAnsi="Arial" w:cs="Arial"/>
          <w:lang w:val="nl-NL"/>
        </w:rPr>
        <w:t>)</w:t>
      </w:r>
    </w:p>
    <w:p w14:paraId="6009F1AD" w14:textId="36C9D587" w:rsidR="00C528CE"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functie</w:t>
      </w:r>
      <w:proofErr w:type="gramEnd"/>
      <w:r w:rsidRPr="00C528CE">
        <w:rPr>
          <w:rFonts w:ascii="Arial" w:hAnsi="Arial" w:cs="Arial"/>
          <w:lang w:val="nl-NL"/>
        </w:rPr>
        <w:t>)</w:t>
      </w:r>
    </w:p>
    <w:p w14:paraId="78115C54" w14:textId="77777777" w:rsidR="00C528CE" w:rsidRPr="00C528CE" w:rsidRDefault="00C528CE" w:rsidP="00C528CE">
      <w:pPr>
        <w:pStyle w:val="Broodtekst"/>
        <w:rPr>
          <w:rFonts w:ascii="Arial" w:hAnsi="Arial" w:cs="Arial"/>
          <w:lang w:val="nl-NL"/>
        </w:rPr>
      </w:pPr>
    </w:p>
    <w:p w14:paraId="78895FD2" w14:textId="01C02DA9" w:rsidR="00C528CE" w:rsidRPr="00C528CE" w:rsidRDefault="00C528CE" w:rsidP="00C528CE">
      <w:pPr>
        <w:pStyle w:val="Broodtekst"/>
        <w:rPr>
          <w:rFonts w:ascii="Arial" w:hAnsi="Arial" w:cs="Arial"/>
          <w:lang w:val="nl-NL"/>
        </w:rPr>
      </w:pPr>
      <w:r w:rsidRPr="00C528CE">
        <w:rPr>
          <w:rFonts w:ascii="Arial" w:hAnsi="Arial" w:cs="Arial"/>
          <w:lang w:val="nl-NL"/>
        </w:rPr>
        <w:t xml:space="preserve">B) </w:t>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(handtekening)</w:t>
      </w:r>
      <w:r>
        <w:rPr>
          <w:rFonts w:ascii="Arial" w:hAnsi="Arial" w:cs="Arial"/>
          <w:lang w:val="nl-NL"/>
        </w:rPr>
        <w:t xml:space="preserve"> 10)</w:t>
      </w:r>
    </w:p>
    <w:p w14:paraId="492E03A9" w14:textId="5A0F80B3" w:rsidR="00C528CE" w:rsidRPr="00C528CE"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naam</w:t>
      </w:r>
      <w:proofErr w:type="gramEnd"/>
      <w:r w:rsidRPr="00C528CE">
        <w:rPr>
          <w:rFonts w:ascii="Arial" w:hAnsi="Arial" w:cs="Arial"/>
          <w:lang w:val="nl-NL"/>
        </w:rPr>
        <w:t>)</w:t>
      </w:r>
    </w:p>
    <w:p w14:paraId="054F345A" w14:textId="1E754194" w:rsidR="00C528CE"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functie</w:t>
      </w:r>
      <w:proofErr w:type="gramEnd"/>
      <w:r w:rsidRPr="00C528CE">
        <w:rPr>
          <w:rFonts w:ascii="Arial" w:hAnsi="Arial" w:cs="Arial"/>
          <w:lang w:val="nl-NL"/>
        </w:rPr>
        <w:t>)</w:t>
      </w:r>
    </w:p>
    <w:p w14:paraId="13619A7E" w14:textId="77777777" w:rsidR="00C528CE" w:rsidRPr="00C528CE" w:rsidRDefault="00C528CE" w:rsidP="00C528CE">
      <w:pPr>
        <w:pStyle w:val="Broodtekst"/>
        <w:rPr>
          <w:rFonts w:ascii="Arial" w:hAnsi="Arial" w:cs="Arial"/>
          <w:lang w:val="nl-NL"/>
        </w:rPr>
      </w:pPr>
    </w:p>
    <w:p w14:paraId="4A981EE3" w14:textId="560A1023" w:rsidR="00C528CE" w:rsidRPr="00C528CE" w:rsidRDefault="00C528CE" w:rsidP="00C528CE">
      <w:pPr>
        <w:pStyle w:val="Broodtekst"/>
        <w:rPr>
          <w:rFonts w:ascii="Arial" w:hAnsi="Arial" w:cs="Arial"/>
          <w:lang w:val="nl-NL"/>
        </w:rPr>
      </w:pPr>
      <w:r w:rsidRPr="00C528CE">
        <w:rPr>
          <w:rFonts w:ascii="Arial" w:hAnsi="Arial" w:cs="Arial"/>
          <w:lang w:val="nl-NL"/>
        </w:rPr>
        <w:t xml:space="preserve">C) </w:t>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(handtekening)</w:t>
      </w:r>
      <w:r>
        <w:rPr>
          <w:rFonts w:ascii="Arial" w:hAnsi="Arial" w:cs="Arial"/>
          <w:lang w:val="nl-NL"/>
        </w:rPr>
        <w:t xml:space="preserve"> 10)</w:t>
      </w:r>
    </w:p>
    <w:p w14:paraId="48E5BB2A" w14:textId="4E38617F" w:rsidR="00C528CE" w:rsidRPr="00C528CE"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naam</w:t>
      </w:r>
      <w:proofErr w:type="gramEnd"/>
      <w:r w:rsidRPr="00C528CE">
        <w:rPr>
          <w:rFonts w:ascii="Arial" w:hAnsi="Arial" w:cs="Arial"/>
          <w:lang w:val="nl-NL"/>
        </w:rPr>
        <w:t>)</w:t>
      </w:r>
    </w:p>
    <w:p w14:paraId="05426F15" w14:textId="2AA7B26E" w:rsidR="00412916" w:rsidRPr="002A0658" w:rsidRDefault="00C528CE" w:rsidP="00C528CE">
      <w:pPr>
        <w:pStyle w:val="Broodtekst"/>
        <w:rPr>
          <w:rFonts w:ascii="Arial" w:hAnsi="Arial" w:cs="Arial"/>
          <w:lang w:val="nl-NL"/>
        </w:rPr>
      </w:pP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Pr>
          <w:rFonts w:ascii="Arial" w:hAnsi="Arial" w:cs="Arial"/>
          <w:lang w:val="nl-NL"/>
        </w:rPr>
        <w:tab/>
      </w:r>
      <w:r w:rsidRPr="00C528CE">
        <w:rPr>
          <w:rFonts w:ascii="Arial" w:hAnsi="Arial" w:cs="Arial"/>
          <w:lang w:val="nl-NL"/>
        </w:rPr>
        <w:t>(</w:t>
      </w:r>
      <w:proofErr w:type="gramStart"/>
      <w:r w:rsidRPr="00C528CE">
        <w:rPr>
          <w:rFonts w:ascii="Arial" w:hAnsi="Arial" w:cs="Arial"/>
          <w:lang w:val="nl-NL"/>
        </w:rPr>
        <w:t>functie</w:t>
      </w:r>
      <w:proofErr w:type="gramEnd"/>
      <w:r w:rsidRPr="00C528CE">
        <w:rPr>
          <w:rFonts w:ascii="Arial" w:hAnsi="Arial" w:cs="Arial"/>
          <w:lang w:val="nl-NL"/>
        </w:rPr>
        <w:t>)</w:t>
      </w:r>
    </w:p>
    <w:p w14:paraId="1D1CAD6A" w14:textId="77777777" w:rsidR="00C528CE" w:rsidRPr="00C528CE" w:rsidRDefault="00C528CE" w:rsidP="00412916">
      <w:pPr>
        <w:pStyle w:val="Broodtekst"/>
        <w:rPr>
          <w:rFonts w:ascii="Arial" w:hAnsi="Arial" w:cs="Arial"/>
          <w:b/>
          <w:lang w:val="nl-NL"/>
        </w:rPr>
      </w:pPr>
    </w:p>
    <w:p w14:paraId="4C573213" w14:textId="77777777" w:rsidR="00C528CE" w:rsidRPr="00C528CE" w:rsidRDefault="00C528CE" w:rsidP="00412916">
      <w:pPr>
        <w:pStyle w:val="Broodtekst"/>
        <w:rPr>
          <w:rFonts w:ascii="Arial" w:hAnsi="Arial" w:cs="Arial"/>
          <w:b/>
          <w:lang w:val="nl-NL"/>
        </w:rPr>
      </w:pPr>
    </w:p>
    <w:p w14:paraId="60AC2283" w14:textId="70356B02" w:rsidR="00412916" w:rsidRPr="002A0658" w:rsidRDefault="00412916" w:rsidP="00412916">
      <w:pPr>
        <w:pStyle w:val="Broodtekst"/>
        <w:rPr>
          <w:rFonts w:ascii="Arial" w:hAnsi="Arial" w:cs="Arial"/>
          <w:b/>
        </w:rPr>
      </w:pPr>
      <w:proofErr w:type="spellStart"/>
      <w:r w:rsidRPr="002A0658">
        <w:rPr>
          <w:rFonts w:ascii="Arial" w:hAnsi="Arial" w:cs="Arial"/>
          <w:b/>
        </w:rPr>
        <w:t>Toelichting</w:t>
      </w:r>
      <w:proofErr w:type="spellEnd"/>
      <w:r w:rsidRPr="002A0658">
        <w:rPr>
          <w:rFonts w:ascii="Arial" w:hAnsi="Arial" w:cs="Arial"/>
          <w:b/>
        </w:rPr>
        <w:t>:</w:t>
      </w:r>
    </w:p>
    <w:p w14:paraId="25832B12"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 xml:space="preserve">Bij een natuurlijke persoon naam en voornamen voluit, bij een rechtspersoon de statutaire naam. </w:t>
      </w:r>
    </w:p>
    <w:p w14:paraId="3418162D"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Bij een natuurlijke persoon de woonplaats, bij een rechtspersoon de vestigingsplaats, met volledig adres en zo nodig vermelding van de provincie en het land.</w:t>
      </w:r>
    </w:p>
    <w:p w14:paraId="1B177E83"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Inschrijvingsnummer van het handelsregister (Kamer van Koophandel) of een overeenkomstig register van het land van vestiging van de onderneming.</w:t>
      </w:r>
    </w:p>
    <w:p w14:paraId="6F5D29F9"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Vestigingsnummer in het handelsregister (Kamer van Koophandel) of een overeenkomstig register van het land van vestiging van de onderneming.</w:t>
      </w:r>
    </w:p>
    <w:p w14:paraId="6420331C"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rPr>
      </w:pPr>
      <w:proofErr w:type="spellStart"/>
      <w:r w:rsidRPr="002A0658">
        <w:rPr>
          <w:rFonts w:ascii="Arial" w:hAnsi="Arial" w:cs="Arial"/>
        </w:rPr>
        <w:t>Inschrijvingssom</w:t>
      </w:r>
      <w:proofErr w:type="spellEnd"/>
      <w:r w:rsidRPr="002A0658">
        <w:rPr>
          <w:rFonts w:ascii="Arial" w:hAnsi="Arial" w:cs="Arial"/>
        </w:rPr>
        <w:t xml:space="preserve"> in </w:t>
      </w:r>
      <w:proofErr w:type="spellStart"/>
      <w:r w:rsidRPr="002A0658">
        <w:rPr>
          <w:rFonts w:ascii="Arial" w:hAnsi="Arial" w:cs="Arial"/>
        </w:rPr>
        <w:t>cijfers</w:t>
      </w:r>
      <w:proofErr w:type="spellEnd"/>
      <w:r w:rsidRPr="002A0658">
        <w:rPr>
          <w:rFonts w:ascii="Arial" w:hAnsi="Arial" w:cs="Arial"/>
        </w:rPr>
        <w:t xml:space="preserve">. </w:t>
      </w:r>
    </w:p>
    <w:p w14:paraId="4255AA8A"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rPr>
      </w:pPr>
      <w:proofErr w:type="spellStart"/>
      <w:r w:rsidRPr="002A0658">
        <w:rPr>
          <w:rFonts w:ascii="Arial" w:hAnsi="Arial" w:cs="Arial"/>
        </w:rPr>
        <w:t>Inschrijvingssom</w:t>
      </w:r>
      <w:proofErr w:type="spellEnd"/>
      <w:r w:rsidRPr="002A0658">
        <w:rPr>
          <w:rFonts w:ascii="Arial" w:hAnsi="Arial" w:cs="Arial"/>
        </w:rPr>
        <w:t xml:space="preserve"> in letters. </w:t>
      </w:r>
    </w:p>
    <w:p w14:paraId="6B7C4327"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 xml:space="preserve">Bedrag van de omzetbelasting in cijfers. </w:t>
      </w:r>
    </w:p>
    <w:p w14:paraId="192912E6" w14:textId="77777777" w:rsidR="00412916" w:rsidRPr="002A0658" w:rsidRDefault="00412916"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sidRPr="002A0658">
        <w:rPr>
          <w:rFonts w:ascii="Arial" w:hAnsi="Arial" w:cs="Arial"/>
          <w:lang w:val="nl-NL"/>
        </w:rPr>
        <w:t xml:space="preserve">Bedrag van de omzetbelasting in letters. </w:t>
      </w:r>
    </w:p>
    <w:p w14:paraId="57C6D267" w14:textId="7E8B4A9B" w:rsidR="00412916" w:rsidRPr="002A0658" w:rsidRDefault="00C528CE" w:rsidP="00412916">
      <w:pPr>
        <w:pStyle w:val="Broodtekst"/>
        <w:numPr>
          <w:ilvl w:val="1"/>
          <w:numId w:val="15"/>
        </w:numPr>
        <w:tabs>
          <w:tab w:val="clear" w:pos="227"/>
          <w:tab w:val="clear" w:pos="454"/>
          <w:tab w:val="clear" w:pos="680"/>
          <w:tab w:val="clear" w:pos="1260"/>
        </w:tabs>
        <w:ind w:left="568" w:hanging="284"/>
        <w:rPr>
          <w:rFonts w:ascii="Arial" w:hAnsi="Arial" w:cs="Arial"/>
          <w:lang w:val="nl-NL"/>
        </w:rPr>
      </w:pPr>
      <w:r>
        <w:rPr>
          <w:rFonts w:ascii="Arial" w:hAnsi="Arial" w:cs="Arial"/>
          <w:lang w:val="nl-NL"/>
        </w:rPr>
        <w:t>A</w:t>
      </w:r>
      <w:r w:rsidR="00412916" w:rsidRPr="002A0658">
        <w:rPr>
          <w:rFonts w:ascii="Arial" w:hAnsi="Arial" w:cs="Arial"/>
          <w:lang w:val="nl-NL"/>
        </w:rPr>
        <w:t xml:space="preserve">lleen van toepassing, </w:t>
      </w:r>
      <w:proofErr w:type="gramStart"/>
      <w:r w:rsidR="00412916" w:rsidRPr="002A0658">
        <w:rPr>
          <w:rFonts w:ascii="Arial" w:hAnsi="Arial" w:cs="Arial"/>
          <w:lang w:val="nl-NL"/>
        </w:rPr>
        <w:t>indien</w:t>
      </w:r>
      <w:proofErr w:type="gramEnd"/>
      <w:r w:rsidR="00412916" w:rsidRPr="002A0658">
        <w:rPr>
          <w:rFonts w:ascii="Arial" w:hAnsi="Arial" w:cs="Arial"/>
          <w:lang w:val="nl-NL"/>
        </w:rPr>
        <w:t xml:space="preserve"> de inschrijving door twee of meer inschrijvers gezamenlijk geschiedt. </w:t>
      </w:r>
    </w:p>
    <w:p w14:paraId="018292E3" w14:textId="636B31F0" w:rsidR="00412916" w:rsidRPr="00BB0F02" w:rsidRDefault="00412916" w:rsidP="00412916">
      <w:pPr>
        <w:pStyle w:val="Broodtekst"/>
        <w:numPr>
          <w:ilvl w:val="1"/>
          <w:numId w:val="15"/>
        </w:numPr>
        <w:tabs>
          <w:tab w:val="clear" w:pos="227"/>
          <w:tab w:val="clear" w:pos="454"/>
          <w:tab w:val="clear" w:pos="680"/>
          <w:tab w:val="clear" w:pos="1260"/>
        </w:tabs>
        <w:ind w:left="568" w:hanging="284"/>
        <w:jc w:val="both"/>
        <w:rPr>
          <w:rFonts w:ascii="Arial" w:hAnsi="Arial" w:cs="Arial"/>
          <w:lang w:val="nl-NL"/>
        </w:rPr>
      </w:pPr>
      <w:r w:rsidRPr="002A0658">
        <w:rPr>
          <w:rFonts w:ascii="Arial" w:hAnsi="Arial" w:cs="Arial"/>
          <w:lang w:val="nl-NL"/>
        </w:rPr>
        <w:t xml:space="preserve">Alleen van toepassing, </w:t>
      </w:r>
      <w:proofErr w:type="gramStart"/>
      <w:r w:rsidRPr="002A0658">
        <w:rPr>
          <w:rFonts w:ascii="Arial" w:hAnsi="Arial" w:cs="Arial"/>
          <w:lang w:val="nl-NL"/>
        </w:rPr>
        <w:t>indien</w:t>
      </w:r>
      <w:proofErr w:type="gramEnd"/>
      <w:r w:rsidRPr="002A0658">
        <w:rPr>
          <w:rFonts w:ascii="Arial" w:hAnsi="Arial" w:cs="Arial"/>
          <w:lang w:val="nl-NL"/>
        </w:rPr>
        <w:t xml:space="preserve"> de inschrijving door twee of meer inschrijvers gezamenlijk geschiedt.</w:t>
      </w:r>
    </w:p>
    <w:p w14:paraId="0949BD4C" w14:textId="77777777" w:rsidR="003F5EB0" w:rsidRPr="00BB0F02" w:rsidRDefault="003F5EB0" w:rsidP="003F5EB0">
      <w:pPr>
        <w:rPr>
          <w:rFonts w:ascii="Arial" w:hAnsi="Arial" w:cs="Arial"/>
          <w:lang w:val="nl-NL"/>
        </w:rPr>
      </w:pPr>
    </w:p>
    <w:sectPr w:rsidR="003F5EB0" w:rsidRPr="00BB0F02" w:rsidSect="002A0658">
      <w:headerReference w:type="default" r:id="rId10"/>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E55AA" w14:textId="77777777" w:rsidR="00A41319" w:rsidRDefault="00A41319" w:rsidP="0088501B">
      <w:r>
        <w:separator/>
      </w:r>
    </w:p>
  </w:endnote>
  <w:endnote w:type="continuationSeparator" w:id="0">
    <w:p w14:paraId="23123886" w14:textId="77777777" w:rsidR="00A41319" w:rsidRDefault="00A4131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0000000000000000000"/>
    <w:charset w:val="00"/>
    <w:family w:val="roman"/>
    <w:notTrueType/>
    <w:pitch w:val="default"/>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6937232"/>
      <w:docPartObj>
        <w:docPartGallery w:val="Page Numbers (Bottom of Page)"/>
        <w:docPartUnique/>
      </w:docPartObj>
    </w:sdtPr>
    <w:sdtEndPr/>
    <w:sdtContent>
      <w:p w14:paraId="2AEA178E" w14:textId="323395AC" w:rsidR="00997B1F" w:rsidRDefault="00997B1F">
        <w:pPr>
          <w:pStyle w:val="Voettekst"/>
          <w:jc w:val="right"/>
        </w:pPr>
        <w:r>
          <w:fldChar w:fldCharType="begin"/>
        </w:r>
        <w:r>
          <w:instrText>PAGE   \* MERGEFORMAT</w:instrText>
        </w:r>
        <w:r>
          <w:fldChar w:fldCharType="separate"/>
        </w:r>
        <w:r>
          <w:rPr>
            <w:lang w:val="nl-NL"/>
          </w:rPr>
          <w:t>2</w:t>
        </w:r>
        <w:r>
          <w:fldChar w:fldCharType="end"/>
        </w:r>
      </w:p>
    </w:sdtContent>
  </w:sdt>
  <w:p w14:paraId="507C0C4B" w14:textId="77777777" w:rsidR="00997B1F" w:rsidRDefault="00997B1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247D7" w14:textId="77777777" w:rsidR="00A41319" w:rsidRDefault="00A41319" w:rsidP="0088501B">
      <w:r>
        <w:separator/>
      </w:r>
    </w:p>
  </w:footnote>
  <w:footnote w:type="continuationSeparator" w:id="0">
    <w:p w14:paraId="443BA366" w14:textId="77777777" w:rsidR="00A41319" w:rsidRDefault="00A4131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23132" w14:textId="5C99F0A1" w:rsidR="00997B1F" w:rsidRDefault="00997B1F" w:rsidP="002A0658">
    <w:pPr>
      <w:pStyle w:val="Huisstijl-KopregelRapport"/>
      <w:rPr>
        <w:rFonts w:ascii="Arial" w:hAnsi="Arial" w:cs="Arial"/>
        <w:sz w:val="16"/>
        <w:szCs w:val="16"/>
      </w:rPr>
    </w:pPr>
    <w:r w:rsidRPr="002A0658">
      <w:rPr>
        <w:noProof/>
        <w:sz w:val="16"/>
        <w:szCs w:val="16"/>
      </w:rPr>
      <w:drawing>
        <wp:anchor distT="0" distB="0" distL="114300" distR="114300" simplePos="0" relativeHeight="251658240" behindDoc="0" locked="0" layoutInCell="1" allowOverlap="1" wp14:anchorId="1554434B" wp14:editId="6AA4BDC6">
          <wp:simplePos x="0" y="0"/>
          <wp:positionH relativeFrom="column">
            <wp:posOffset>4043812</wp:posOffset>
          </wp:positionH>
          <wp:positionV relativeFrom="paragraph">
            <wp:posOffset>42589</wp:posOffset>
          </wp:positionV>
          <wp:extent cx="1530350" cy="576580"/>
          <wp:effectExtent l="0" t="0" r="0" b="0"/>
          <wp:wrapThrough wrapText="bothSides">
            <wp:wrapPolygon edited="0">
              <wp:start x="0" y="0"/>
              <wp:lineTo x="0" y="20696"/>
              <wp:lineTo x="21241" y="20696"/>
              <wp:lineTo x="21241" y="0"/>
              <wp:lineTo x="0" y="0"/>
            </wp:wrapPolygon>
          </wp:wrapThrough>
          <wp:docPr id="5" name="Afbeelding 5">
            <a:extLst xmlns:a="http://schemas.openxmlformats.org/drawingml/2006/main">
              <a:ext uri="{FF2B5EF4-FFF2-40B4-BE49-F238E27FC236}">
                <a16:creationId xmlns:a16="http://schemas.microsoft.com/office/drawing/2014/main" id="{6C33FE65-2885-482F-850B-E02FA0508A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2">
                    <a:extLst>
                      <a:ext uri="{FF2B5EF4-FFF2-40B4-BE49-F238E27FC236}">
                        <a16:creationId xmlns:a16="http://schemas.microsoft.com/office/drawing/2014/main" id="{6C33FE65-2885-482F-850B-E02FA0508A33}"/>
                      </a:ext>
                    </a:extLst>
                  </pic:cNvPr>
                  <pic:cNvPicPr>
                    <a:picLocks noChangeAspect="1"/>
                  </pic:cNvPicPr>
                </pic:nvPicPr>
                <pic:blipFill rotWithShape="1">
                  <a:blip r:embed="rId1">
                    <a:extLst>
                      <a:ext uri="{28A0092B-C50C-407E-A947-70E740481C1C}">
                        <a14:useLocalDpi xmlns:a14="http://schemas.microsoft.com/office/drawing/2010/main" val="0"/>
                      </a:ext>
                    </a:extLst>
                  </a:blip>
                  <a:srcRect l="10098" t="26272" r="10751" b="26154"/>
                  <a:stretch/>
                </pic:blipFill>
                <pic:spPr>
                  <a:xfrm>
                    <a:off x="0" y="0"/>
                    <a:ext cx="1530350" cy="576580"/>
                  </a:xfrm>
                  <a:prstGeom prst="rect">
                    <a:avLst/>
                  </a:prstGeom>
                </pic:spPr>
              </pic:pic>
            </a:graphicData>
          </a:graphic>
          <wp14:sizeRelH relativeFrom="page">
            <wp14:pctWidth>0</wp14:pctWidth>
          </wp14:sizeRelH>
          <wp14:sizeRelV relativeFrom="page">
            <wp14:pctHeight>0</wp14:pctHeight>
          </wp14:sizeRelV>
        </wp:anchor>
      </w:drawing>
    </w:r>
  </w:p>
  <w:p w14:paraId="4B6491BC" w14:textId="77777777" w:rsidR="00997B1F" w:rsidRDefault="00997B1F" w:rsidP="002A0658">
    <w:pPr>
      <w:pStyle w:val="Huisstijl-KopregelRapport"/>
      <w:rPr>
        <w:rFonts w:ascii="Arial" w:hAnsi="Arial" w:cs="Arial"/>
        <w:sz w:val="16"/>
        <w:szCs w:val="16"/>
      </w:rPr>
    </w:pPr>
  </w:p>
  <w:p w14:paraId="0CD6ED82" w14:textId="2EF05A65" w:rsidR="00E456EE" w:rsidRDefault="002A0658" w:rsidP="00997B1F">
    <w:pPr>
      <w:pStyle w:val="Huisstijl-KopregelRapport"/>
      <w:rPr>
        <w:rFonts w:ascii="Arial" w:hAnsi="Arial" w:cs="Arial"/>
        <w:sz w:val="16"/>
        <w:szCs w:val="16"/>
      </w:rPr>
    </w:pPr>
    <w:proofErr w:type="spellStart"/>
    <w:r w:rsidRPr="002A0658">
      <w:rPr>
        <w:rFonts w:ascii="Arial" w:hAnsi="Arial" w:cs="Arial"/>
        <w:sz w:val="16"/>
        <w:szCs w:val="16"/>
      </w:rPr>
      <w:t>Gemeente</w:t>
    </w:r>
    <w:proofErr w:type="spellEnd"/>
    <w:r w:rsidRPr="002A0658">
      <w:rPr>
        <w:rFonts w:ascii="Arial" w:hAnsi="Arial" w:cs="Arial"/>
        <w:sz w:val="16"/>
        <w:szCs w:val="16"/>
      </w:rPr>
      <w:t xml:space="preserve"> Westland</w:t>
    </w:r>
  </w:p>
  <w:p w14:paraId="55C8A191" w14:textId="77777777" w:rsidR="00997B1F" w:rsidRPr="002A0658" w:rsidRDefault="00997B1F" w:rsidP="00997B1F">
    <w:pPr>
      <w:pStyle w:val="Huisstijl-KopregelRappor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2F3C9D"/>
    <w:multiLevelType w:val="hybridMultilevel"/>
    <w:tmpl w:val="E4924AEC"/>
    <w:lvl w:ilvl="0" w:tplc="50E0364A">
      <w:start w:val="1"/>
      <w:numFmt w:val="bullet"/>
      <w:pStyle w:val="OpsommingenRWS"/>
      <w:lvlText w:val=""/>
      <w:lvlJc w:val="left"/>
      <w:pPr>
        <w:tabs>
          <w:tab w:val="num" w:pos="227"/>
        </w:tabs>
        <w:ind w:left="227" w:hanging="227"/>
      </w:pPr>
      <w:rPr>
        <w:rFonts w:ascii="Symbol" w:hAnsi="Symbol" w:hint="default"/>
        <w:sz w:val="18"/>
      </w:rPr>
    </w:lvl>
    <w:lvl w:ilvl="1" w:tplc="31281CE0">
      <w:start w:val="1"/>
      <w:numFmt w:val="bullet"/>
      <w:lvlText w:val="–"/>
      <w:lvlJc w:val="left"/>
      <w:pPr>
        <w:tabs>
          <w:tab w:val="num" w:pos="454"/>
        </w:tabs>
        <w:ind w:left="454" w:hanging="227"/>
      </w:pPr>
      <w:rPr>
        <w:rFonts w:ascii="Verdana" w:hAnsi="Verdana" w:hint="default"/>
        <w:sz w:val="18"/>
      </w:rPr>
    </w:lvl>
    <w:lvl w:ilvl="2" w:tplc="2BDE43D6">
      <w:start w:val="1"/>
      <w:numFmt w:val="none"/>
      <w:lvlText w:val="%3"/>
      <w:lvlJc w:val="left"/>
      <w:pPr>
        <w:ind w:left="1080" w:hanging="360"/>
      </w:pPr>
      <w:rPr>
        <w:rFonts w:hint="default"/>
      </w:rPr>
    </w:lvl>
    <w:lvl w:ilvl="3" w:tplc="DCBCD73C">
      <w:start w:val="1"/>
      <w:numFmt w:val="none"/>
      <w:lvlText w:val=""/>
      <w:lvlJc w:val="left"/>
      <w:pPr>
        <w:tabs>
          <w:tab w:val="num" w:pos="1440"/>
        </w:tabs>
        <w:ind w:left="1440" w:hanging="360"/>
      </w:pPr>
      <w:rPr>
        <w:rFonts w:hint="default"/>
      </w:rPr>
    </w:lvl>
    <w:lvl w:ilvl="4" w:tplc="B486E9C6">
      <w:start w:val="1"/>
      <w:numFmt w:val="none"/>
      <w:lvlText w:val=""/>
      <w:lvlJc w:val="left"/>
      <w:pPr>
        <w:ind w:left="1800" w:hanging="360"/>
      </w:pPr>
      <w:rPr>
        <w:rFonts w:hint="default"/>
      </w:rPr>
    </w:lvl>
    <w:lvl w:ilvl="5" w:tplc="E9E81DCE">
      <w:start w:val="1"/>
      <w:numFmt w:val="none"/>
      <w:lvlText w:val=""/>
      <w:lvlJc w:val="left"/>
      <w:pPr>
        <w:ind w:left="2160" w:hanging="360"/>
      </w:pPr>
      <w:rPr>
        <w:rFonts w:hint="default"/>
      </w:rPr>
    </w:lvl>
    <w:lvl w:ilvl="6" w:tplc="C03E7CDC">
      <w:start w:val="1"/>
      <w:numFmt w:val="none"/>
      <w:lvlText w:val="%7"/>
      <w:lvlJc w:val="left"/>
      <w:pPr>
        <w:ind w:left="2520" w:hanging="360"/>
      </w:pPr>
      <w:rPr>
        <w:rFonts w:hint="default"/>
      </w:rPr>
    </w:lvl>
    <w:lvl w:ilvl="7" w:tplc="80048846">
      <w:start w:val="1"/>
      <w:numFmt w:val="none"/>
      <w:lvlText w:val="%8"/>
      <w:lvlJc w:val="left"/>
      <w:pPr>
        <w:ind w:left="2880" w:hanging="360"/>
      </w:pPr>
      <w:rPr>
        <w:rFonts w:hint="default"/>
      </w:rPr>
    </w:lvl>
    <w:lvl w:ilvl="8" w:tplc="8688AD70">
      <w:start w:val="1"/>
      <w:numFmt w:val="none"/>
      <w:lvlText w:val="%9"/>
      <w:lvlJc w:val="left"/>
      <w:pPr>
        <w:ind w:left="3240" w:hanging="360"/>
      </w:pPr>
      <w:rPr>
        <w:rFonts w:hint="default"/>
      </w:rPr>
    </w:lvl>
  </w:abstractNum>
  <w:abstractNum w:abstractNumId="5" w15:restartNumberingAfterBreak="0">
    <w:nsid w:val="25770466"/>
    <w:multiLevelType w:val="multilevel"/>
    <w:tmpl w:val="E214B03E"/>
    <w:lvl w:ilvl="0">
      <w:start w:val="1"/>
      <w:numFmt w:val="upperLetter"/>
      <w:pStyle w:val="BijlageGenummerdKop"/>
      <w:lvlText w:val="Bijlage %1"/>
      <w:lvlJc w:val="left"/>
      <w:pPr>
        <w:tabs>
          <w:tab w:val="num" w:pos="1701"/>
        </w:tabs>
        <w:ind w:left="1701" w:hanging="1134"/>
      </w:pPr>
      <w:rPr>
        <w:rFonts w:ascii="Verdana" w:hAnsi="Verdana" w:cs="Times New Roman" w:hint="default"/>
        <w:b w:val="0"/>
        <w:i w:val="0"/>
        <w:sz w:val="24"/>
      </w:rPr>
    </w:lvl>
    <w:lvl w:ilvl="1">
      <w:start w:val="1"/>
      <w:numFmt w:val="decimal"/>
      <w:pStyle w:val="BijlageGenummerdParagraaf"/>
      <w:lvlText w:val="%1.%2"/>
      <w:lvlJc w:val="left"/>
      <w:pPr>
        <w:tabs>
          <w:tab w:val="num" w:pos="1701"/>
        </w:tabs>
        <w:ind w:left="1701" w:hanging="1134"/>
      </w:pPr>
      <w:rPr>
        <w:rFonts w:cs="Times New Roman" w:hint="default"/>
      </w:rPr>
    </w:lvl>
    <w:lvl w:ilvl="2">
      <w:start w:val="1"/>
      <w:numFmt w:val="decimal"/>
      <w:pStyle w:val="BijlageGenummerdSubparagraaf"/>
      <w:lvlText w:val="%1.%2.%3"/>
      <w:lvlJc w:val="left"/>
      <w:pPr>
        <w:tabs>
          <w:tab w:val="num" w:pos="1701"/>
        </w:tabs>
        <w:ind w:left="1701" w:hanging="1134"/>
      </w:pPr>
      <w:rPr>
        <w:rFonts w:ascii="Verdana" w:hAnsi="Verdana" w:cs="Times New Roman" w:hint="default"/>
        <w:b w:val="0"/>
        <w:i/>
        <w:sz w:val="18"/>
      </w:rPr>
    </w:lvl>
    <w:lvl w:ilvl="3">
      <w:start w:val="1"/>
      <w:numFmt w:val="decimal"/>
      <w:lvlText w:val="%4."/>
      <w:lvlJc w:val="left"/>
      <w:pPr>
        <w:tabs>
          <w:tab w:val="num" w:pos="1701"/>
        </w:tabs>
        <w:ind w:left="1701" w:hanging="1134"/>
      </w:pPr>
      <w:rPr>
        <w:rFonts w:cs="Times New Roman" w:hint="default"/>
      </w:rPr>
    </w:lvl>
    <w:lvl w:ilvl="4">
      <w:start w:val="1"/>
      <w:numFmt w:val="lowerLetter"/>
      <w:lvlText w:val="%5."/>
      <w:lvlJc w:val="left"/>
      <w:pPr>
        <w:tabs>
          <w:tab w:val="num" w:pos="1701"/>
        </w:tabs>
        <w:ind w:left="1701" w:hanging="1134"/>
      </w:pPr>
      <w:rPr>
        <w:rFonts w:cs="Times New Roman" w:hint="default"/>
      </w:rPr>
    </w:lvl>
    <w:lvl w:ilvl="5">
      <w:start w:val="1"/>
      <w:numFmt w:val="lowerRoman"/>
      <w:lvlText w:val="%6."/>
      <w:lvlJc w:val="right"/>
      <w:pPr>
        <w:tabs>
          <w:tab w:val="num" w:pos="1701"/>
        </w:tabs>
        <w:ind w:left="1701" w:hanging="1134"/>
      </w:pPr>
      <w:rPr>
        <w:rFonts w:cs="Times New Roman" w:hint="default"/>
      </w:rPr>
    </w:lvl>
    <w:lvl w:ilvl="6">
      <w:start w:val="1"/>
      <w:numFmt w:val="decimal"/>
      <w:lvlText w:val="%7."/>
      <w:lvlJc w:val="left"/>
      <w:pPr>
        <w:tabs>
          <w:tab w:val="num" w:pos="1701"/>
        </w:tabs>
        <w:ind w:left="1701" w:hanging="1134"/>
      </w:pPr>
      <w:rPr>
        <w:rFonts w:cs="Times New Roman" w:hint="default"/>
      </w:rPr>
    </w:lvl>
    <w:lvl w:ilvl="7">
      <w:start w:val="1"/>
      <w:numFmt w:val="lowerLetter"/>
      <w:lvlText w:val="%8."/>
      <w:lvlJc w:val="left"/>
      <w:pPr>
        <w:tabs>
          <w:tab w:val="num" w:pos="1701"/>
        </w:tabs>
        <w:ind w:left="1701" w:hanging="1134"/>
      </w:pPr>
      <w:rPr>
        <w:rFonts w:cs="Times New Roman" w:hint="default"/>
      </w:rPr>
    </w:lvl>
    <w:lvl w:ilvl="8">
      <w:start w:val="1"/>
      <w:numFmt w:val="lowerRoman"/>
      <w:lvlText w:val="%9."/>
      <w:lvlJc w:val="right"/>
      <w:pPr>
        <w:tabs>
          <w:tab w:val="num" w:pos="1701"/>
        </w:tabs>
        <w:ind w:left="1701" w:hanging="1134"/>
      </w:pPr>
      <w:rPr>
        <w:rFonts w:cs="Times New Roman" w:hint="default"/>
      </w:rPr>
    </w:lvl>
  </w:abstractNum>
  <w:abstractNum w:abstractNumId="6"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7" w15:restartNumberingAfterBreak="0">
    <w:nsid w:val="31CB79D8"/>
    <w:multiLevelType w:val="hybridMultilevel"/>
    <w:tmpl w:val="06962652"/>
    <w:numStyleLink w:val="Lijststijl"/>
  </w:abstractNum>
  <w:abstractNum w:abstractNumId="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2"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14"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pStyle w:val="Kop9"/>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14"/>
  </w:num>
  <w:num w:numId="5">
    <w:abstractNumId w:val="6"/>
  </w:num>
  <w:num w:numId="6">
    <w:abstractNumId w:val="12"/>
  </w:num>
  <w:num w:numId="7">
    <w:abstractNumId w:val="3"/>
  </w:num>
  <w:num w:numId="8">
    <w:abstractNumId w:val="10"/>
  </w:num>
  <w:num w:numId="9">
    <w:abstractNumId w:val="8"/>
  </w:num>
  <w:num w:numId="10">
    <w:abstractNumId w:val="13"/>
  </w:num>
  <w:num w:numId="11">
    <w:abstractNumId w:val="0"/>
  </w:num>
  <w:num w:numId="12">
    <w:abstractNumId w:val="5"/>
  </w:num>
  <w:num w:numId="13">
    <w:abstractNumId w:val="4"/>
  </w:num>
  <w:num w:numId="14">
    <w:abstractNumId w:val="9"/>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1"/>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916"/>
    <w:rsid w:val="00043163"/>
    <w:rsid w:val="00056D70"/>
    <w:rsid w:val="000B3F94"/>
    <w:rsid w:val="000E1F3B"/>
    <w:rsid w:val="00173156"/>
    <w:rsid w:val="001D6F03"/>
    <w:rsid w:val="00263218"/>
    <w:rsid w:val="002A0658"/>
    <w:rsid w:val="002A6578"/>
    <w:rsid w:val="002B1092"/>
    <w:rsid w:val="002E0FD2"/>
    <w:rsid w:val="0038549E"/>
    <w:rsid w:val="003C4BF2"/>
    <w:rsid w:val="003D51FB"/>
    <w:rsid w:val="003F5EB0"/>
    <w:rsid w:val="003F6EDB"/>
    <w:rsid w:val="0040142D"/>
    <w:rsid w:val="0040571B"/>
    <w:rsid w:val="00412916"/>
    <w:rsid w:val="00450447"/>
    <w:rsid w:val="004B0EA1"/>
    <w:rsid w:val="004D766D"/>
    <w:rsid w:val="005A4FBE"/>
    <w:rsid w:val="005D2CF1"/>
    <w:rsid w:val="005E046F"/>
    <w:rsid w:val="006006F5"/>
    <w:rsid w:val="00650A9B"/>
    <w:rsid w:val="006D2E66"/>
    <w:rsid w:val="006F42D7"/>
    <w:rsid w:val="007435A7"/>
    <w:rsid w:val="007F4AEA"/>
    <w:rsid w:val="00835B96"/>
    <w:rsid w:val="0088386A"/>
    <w:rsid w:val="0088501B"/>
    <w:rsid w:val="008D2753"/>
    <w:rsid w:val="008E3581"/>
    <w:rsid w:val="00905289"/>
    <w:rsid w:val="00997B1F"/>
    <w:rsid w:val="009C5CF5"/>
    <w:rsid w:val="00A32591"/>
    <w:rsid w:val="00A41319"/>
    <w:rsid w:val="00A77ABF"/>
    <w:rsid w:val="00A863E9"/>
    <w:rsid w:val="00B022C4"/>
    <w:rsid w:val="00B559E9"/>
    <w:rsid w:val="00B72222"/>
    <w:rsid w:val="00B757D1"/>
    <w:rsid w:val="00B80650"/>
    <w:rsid w:val="00BB0F02"/>
    <w:rsid w:val="00C36FAA"/>
    <w:rsid w:val="00C528CE"/>
    <w:rsid w:val="00C71133"/>
    <w:rsid w:val="00CA55CC"/>
    <w:rsid w:val="00CB3317"/>
    <w:rsid w:val="00D9216B"/>
    <w:rsid w:val="00DA3555"/>
    <w:rsid w:val="00E456EE"/>
    <w:rsid w:val="00ED7AB9"/>
    <w:rsid w:val="00EE5BBE"/>
    <w:rsid w:val="00F65492"/>
    <w:rsid w:val="00FB0705"/>
    <w:rsid w:val="00FF0FEF"/>
    <w:rsid w:val="6D208B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E905EA"/>
  <w15:chartTrackingRefBased/>
  <w15:docId w15:val="{EAB33814-C85E-42A1-9FE7-658E919A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jaVu Sans" w:hAnsi="Times New Roman" w:cs="Lohit Hindi"/>
        <w:sz w:val="22"/>
        <w:szCs w:val="22"/>
        <w:lang w:val="nl-NL" w:eastAsia="en-US" w:bidi="ar-SA"/>
      </w:rPr>
    </w:rPrDefault>
    <w:pPrDefault/>
  </w:docDefaults>
  <w:latentStyles w:defLockedState="0" w:defUIPriority="99" w:defSemiHidden="0" w:defUnhideWhenUsed="0" w:defQFormat="0" w:count="376">
    <w:lsdException w:name="Normal" w:uiPriority="16"/>
    <w:lsdException w:name="heading 1" w:uiPriority="8"/>
    <w:lsdException w:name="heading 2" w:semiHidden="1" w:uiPriority="9" w:unhideWhenUsed="1"/>
    <w:lsdException w:name="heading 3" w:semiHidden="1" w:uiPriority="9" w:unhideWhenUsed="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412916"/>
    <w:pPr>
      <w:spacing w:line="240" w:lineRule="atLeast"/>
    </w:pPr>
    <w:rPr>
      <w:rFonts w:ascii="Verdana" w:eastAsiaTheme="minorHAnsi" w:hAnsi="Verdana" w:cstheme="minorBidi"/>
      <w:sz w:val="18"/>
      <w:szCs w:val="18"/>
      <w:lang w:val="en-US"/>
    </w:rPr>
  </w:style>
  <w:style w:type="paragraph" w:styleId="Kop1">
    <w:name w:val="heading 1"/>
    <w:basedOn w:val="Standaard"/>
    <w:next w:val="Standaard"/>
    <w:link w:val="Kop1Char"/>
    <w:uiPriority w:val="8"/>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D9216B"/>
    <w:pPr>
      <w:keepNext/>
      <w:numPr>
        <w:ilvl w:val="3"/>
        <w:numId w:val="6"/>
      </w:numPr>
      <w:spacing w:before="240" w:after="60"/>
      <w:outlineLvl w:val="3"/>
    </w:pPr>
    <w:rPr>
      <w:rFonts w:cstheme="majorBidi"/>
      <w:b/>
      <w:bCs/>
      <w:sz w:val="28"/>
      <w:szCs w:val="28"/>
    </w:rPr>
  </w:style>
  <w:style w:type="paragraph" w:styleId="Kop5">
    <w:name w:val="heading 5"/>
    <w:basedOn w:val="Standaard"/>
    <w:next w:val="Standaard"/>
    <w:link w:val="Kop5Char"/>
    <w:qFormat/>
    <w:rsid w:val="00D9216B"/>
    <w:pPr>
      <w:numPr>
        <w:ilvl w:val="4"/>
        <w:numId w:val="6"/>
      </w:numPr>
      <w:spacing w:before="240" w:after="60"/>
      <w:outlineLvl w:val="4"/>
    </w:pPr>
    <w:rPr>
      <w:rFonts w:cstheme="majorBidi"/>
      <w:b/>
      <w:bCs/>
      <w:i/>
      <w:iCs/>
      <w:sz w:val="26"/>
      <w:szCs w:val="26"/>
    </w:rPr>
  </w:style>
  <w:style w:type="paragraph" w:styleId="Kop6">
    <w:name w:val="heading 6"/>
    <w:basedOn w:val="Standaard"/>
    <w:next w:val="Standaard"/>
    <w:link w:val="Kop6Char"/>
    <w:qFormat/>
    <w:rsid w:val="00D9216B"/>
    <w:pPr>
      <w:numPr>
        <w:ilvl w:val="5"/>
        <w:numId w:val="6"/>
      </w:numPr>
      <w:spacing w:before="240" w:after="60"/>
      <w:outlineLvl w:val="5"/>
    </w:pPr>
    <w:rPr>
      <w:rFonts w:cs="Times New Roman"/>
      <w:b/>
      <w:bCs/>
    </w:rPr>
  </w:style>
  <w:style w:type="paragraph" w:styleId="Kop7">
    <w:name w:val="heading 7"/>
    <w:basedOn w:val="Standaard"/>
    <w:next w:val="Standaard"/>
    <w:link w:val="Kop7Char"/>
    <w:qFormat/>
    <w:rsid w:val="00D9216B"/>
    <w:pPr>
      <w:numPr>
        <w:ilvl w:val="6"/>
        <w:numId w:val="6"/>
      </w:numPr>
      <w:spacing w:before="240" w:after="60"/>
      <w:outlineLvl w:val="6"/>
    </w:pPr>
    <w:rPr>
      <w:rFonts w:cs="Times New Roman"/>
      <w:sz w:val="24"/>
      <w:szCs w:val="24"/>
    </w:rPr>
  </w:style>
  <w:style w:type="paragraph" w:styleId="Kop8">
    <w:name w:val="heading 8"/>
    <w:basedOn w:val="Standaard"/>
    <w:next w:val="Standaard"/>
    <w:link w:val="Kop8Char"/>
    <w:qFormat/>
    <w:rsid w:val="00D9216B"/>
    <w:pPr>
      <w:numPr>
        <w:ilvl w:val="7"/>
        <w:numId w:val="6"/>
      </w:numPr>
      <w:spacing w:before="240" w:after="60"/>
      <w:outlineLvl w:val="7"/>
    </w:pPr>
    <w:rPr>
      <w:rFonts w:cs="Times New Roman"/>
      <w:i/>
      <w:iCs/>
      <w:sz w:val="24"/>
      <w:szCs w:val="24"/>
    </w:rPr>
  </w:style>
  <w:style w:type="paragraph" w:styleId="Kop9">
    <w:name w:val="heading 9"/>
    <w:basedOn w:val="Standaard"/>
    <w:next w:val="Standaard"/>
    <w:link w:val="Kop9Char"/>
    <w:qFormat/>
    <w:rsid w:val="00D9216B"/>
    <w:pPr>
      <w:numPr>
        <w:ilvl w:val="8"/>
        <w:numId w:val="4"/>
      </w:numPr>
      <w:tabs>
        <w:tab w:val="num" w:pos="1584"/>
      </w:tabs>
      <w:spacing w:before="240" w:after="60"/>
      <w:ind w:left="1584" w:hanging="1584"/>
      <w:outlineLvl w:val="8"/>
    </w:pPr>
    <w:rPr>
      <w:rFonts w:ascii="Arial" w:hAnsi="Arial"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qFormat/>
    <w:rsid w:val="00D9216B"/>
    <w:pPr>
      <w:widowControl w:val="0"/>
      <w:suppressAutoHyphens/>
      <w:autoSpaceDN w:val="0"/>
      <w:textAlignment w:val="baseline"/>
    </w:pPr>
    <w:rPr>
      <w:rFonts w:ascii="Verdana" w:hAnsi="Verdana"/>
      <w:sz w:val="18"/>
      <w:szCs w:val="18"/>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rsid w:val="00D9216B"/>
    <w:rPr>
      <w:rFonts w:cstheme="majorBidi"/>
      <w:b/>
      <w:bCs/>
      <w:sz w:val="28"/>
      <w:szCs w:val="28"/>
    </w:rPr>
  </w:style>
  <w:style w:type="paragraph" w:styleId="Titel">
    <w:name w:val="Title"/>
    <w:basedOn w:val="Standaard"/>
    <w:next w:val="Standaard"/>
    <w:link w:val="TitelChar"/>
    <w:uiPriority w:val="10"/>
    <w:rsid w:val="00C36FAA"/>
    <w:pPr>
      <w:pBdr>
        <w:bottom w:val="single" w:sz="8" w:space="4" w:color="4F81BD"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aliases w:val="Lijst meerdere niveaus"/>
    <w:basedOn w:val="Standaard"/>
    <w:link w:val="LijstalineaChar"/>
    <w:uiPriority w:val="34"/>
    <w:qFormat/>
    <w:rsid w:val="00D9216B"/>
    <w:pPr>
      <w:ind w:left="720"/>
      <w:contextualSpacing/>
    </w:pPr>
    <w:rPr>
      <w:szCs w:val="24"/>
    </w:rPr>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Lijst meerdere niveaus Char"/>
    <w:basedOn w:val="Standaardalinea-lettertype"/>
    <w:link w:val="Lijstalinea"/>
    <w:uiPriority w:val="34"/>
    <w:rsid w:val="00D9216B"/>
    <w:rPr>
      <w:rFonts w:ascii="Verdana" w:hAnsi="Verdana"/>
      <w:sz w:val="18"/>
      <w:szCs w:val="24"/>
    </w:rPr>
  </w:style>
  <w:style w:type="character" w:customStyle="1" w:styleId="LijstmetopsommingstekensChar">
    <w:name w:val="Lijst met opsommingstekens Char"/>
    <w:basedOn w:val="LijstalineaChar"/>
    <w:link w:val="Lijstmetopsommingstekens"/>
    <w:uiPriority w:val="10"/>
    <w:rsid w:val="002E0FD2"/>
    <w:rPr>
      <w:rFonts w:ascii="Verdana" w:hAnsi="Verdana"/>
      <w:sz w:val="18"/>
      <w:szCs w:val="24"/>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90528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Kop5Char">
    <w:name w:val="Kop 5 Char"/>
    <w:basedOn w:val="Standaardalinea-lettertype"/>
    <w:link w:val="Kop5"/>
    <w:rsid w:val="00D9216B"/>
    <w:rPr>
      <w:rFonts w:ascii="Verdana" w:hAnsi="Verdana" w:cstheme="majorBidi"/>
      <w:b/>
      <w:bCs/>
      <w:i/>
      <w:iCs/>
      <w:sz w:val="26"/>
      <w:szCs w:val="26"/>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4F81BD"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4F81BD"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ED7AB9"/>
    <w:rPr>
      <w:b/>
      <w:bCs/>
      <w:i/>
      <w:iCs/>
      <w:color w:val="4F81BD" w:themeColor="accent1"/>
    </w:rPr>
  </w:style>
  <w:style w:type="character" w:styleId="Intensieveverwijzing">
    <w:name w:val="Intense Reference"/>
    <w:basedOn w:val="Standaardalinea-lettertype"/>
    <w:uiPriority w:val="32"/>
    <w:rsid w:val="00ED7AB9"/>
    <w:rPr>
      <w:b/>
      <w:bCs/>
      <w:smallCaps/>
      <w:color w:val="C0504D"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5"/>
      </w:numPr>
    </w:pPr>
  </w:style>
  <w:style w:type="paragraph" w:customStyle="1" w:styleId="Broodtekst">
    <w:name w:val="Broodtekst"/>
    <w:basedOn w:val="Standaard"/>
    <w:qFormat/>
    <w:rsid w:val="00D9216B"/>
    <w:pPr>
      <w:tabs>
        <w:tab w:val="left" w:pos="227"/>
        <w:tab w:val="left" w:pos="454"/>
        <w:tab w:val="left" w:pos="680"/>
      </w:tabs>
      <w:autoSpaceDE w:val="0"/>
      <w:autoSpaceDN w:val="0"/>
      <w:adjustRightInd w:val="0"/>
    </w:pPr>
    <w:rPr>
      <w:rFonts w:cs="Times New Roman"/>
    </w:rPr>
  </w:style>
  <w:style w:type="paragraph" w:customStyle="1" w:styleId="HoofdstukGenummerd">
    <w:name w:val="HoofdstukGenummerd"/>
    <w:basedOn w:val="Broodtekst"/>
    <w:next w:val="Broodtekst"/>
    <w:uiPriority w:val="2"/>
    <w:qFormat/>
    <w:rsid w:val="00D9216B"/>
    <w:pPr>
      <w:pageBreakBefore/>
      <w:numPr>
        <w:numId w:val="11"/>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D9216B"/>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D9216B"/>
    <w:pPr>
      <w:pageBreakBefore/>
      <w:numPr>
        <w:numId w:val="7"/>
      </w:numPr>
      <w:spacing w:after="660" w:line="300" w:lineRule="atLeast"/>
      <w:outlineLvl w:val="0"/>
    </w:pPr>
    <w:rPr>
      <w:sz w:val="24"/>
    </w:rPr>
  </w:style>
  <w:style w:type="paragraph" w:customStyle="1" w:styleId="Paragraaf">
    <w:name w:val="Paragraaf"/>
    <w:basedOn w:val="Broodtekst"/>
    <w:next w:val="Broodtekst"/>
    <w:link w:val="ParagraafChar"/>
    <w:qFormat/>
    <w:rsid w:val="00D9216B"/>
    <w:pPr>
      <w:numPr>
        <w:ilvl w:val="1"/>
        <w:numId w:val="11"/>
      </w:numPr>
      <w:spacing w:before="240"/>
      <w:outlineLvl w:val="1"/>
    </w:pPr>
    <w:rPr>
      <w:b/>
    </w:rPr>
  </w:style>
  <w:style w:type="character" w:customStyle="1" w:styleId="ParagraafChar">
    <w:name w:val="Paragraaf Char"/>
    <w:link w:val="Paragraaf"/>
    <w:locked/>
    <w:rsid w:val="00D9216B"/>
    <w:rPr>
      <w:rFonts w:ascii="Verdana" w:hAnsi="Verdana" w:cs="Times New Roman"/>
      <w:b/>
      <w:sz w:val="18"/>
      <w:szCs w:val="18"/>
    </w:rPr>
  </w:style>
  <w:style w:type="paragraph" w:customStyle="1" w:styleId="Subparagraaf">
    <w:name w:val="Subparagraaf"/>
    <w:basedOn w:val="Broodtekst"/>
    <w:next w:val="Broodtekst"/>
    <w:qFormat/>
    <w:rsid w:val="00D9216B"/>
    <w:pPr>
      <w:numPr>
        <w:ilvl w:val="2"/>
        <w:numId w:val="11"/>
      </w:numPr>
      <w:spacing w:before="240"/>
      <w:outlineLvl w:val="2"/>
    </w:pPr>
    <w:rPr>
      <w:i/>
    </w:rPr>
  </w:style>
  <w:style w:type="paragraph" w:customStyle="1" w:styleId="BijlageOngenummerdSubparagraaf">
    <w:name w:val="BijlageOngenummerdSubparagraaf"/>
    <w:basedOn w:val="Standaard"/>
    <w:next w:val="Broodtekst"/>
    <w:uiPriority w:val="17"/>
    <w:qFormat/>
    <w:rsid w:val="00D9216B"/>
    <w:pPr>
      <w:numPr>
        <w:ilvl w:val="1"/>
        <w:numId w:val="8"/>
      </w:numPr>
      <w:tabs>
        <w:tab w:val="left" w:pos="227"/>
        <w:tab w:val="left" w:pos="454"/>
        <w:tab w:val="left" w:pos="680"/>
      </w:tabs>
      <w:autoSpaceDE w:val="0"/>
      <w:autoSpaceDN w:val="0"/>
      <w:adjustRightInd w:val="0"/>
      <w:spacing w:before="240"/>
      <w:outlineLvl w:val="2"/>
    </w:pPr>
    <w:rPr>
      <w:rFonts w:cs="Times New Roman"/>
      <w:i/>
    </w:rPr>
  </w:style>
  <w:style w:type="paragraph" w:customStyle="1" w:styleId="BijlageOngenummerdParagraaf">
    <w:name w:val="BijlageOngenummerdParagraaf"/>
    <w:basedOn w:val="Broodtekst"/>
    <w:next w:val="Broodtekst"/>
    <w:uiPriority w:val="16"/>
    <w:qFormat/>
    <w:rsid w:val="00D9216B"/>
    <w:pPr>
      <w:numPr>
        <w:numId w:val="8"/>
      </w:numPr>
      <w:spacing w:before="240"/>
      <w:outlineLvl w:val="0"/>
    </w:pPr>
    <w:rPr>
      <w:b/>
    </w:rPr>
  </w:style>
  <w:style w:type="paragraph" w:customStyle="1" w:styleId="TussenkopCursief">
    <w:name w:val="TussenkopCursief"/>
    <w:basedOn w:val="Broodtekst"/>
    <w:next w:val="Broodtekst"/>
    <w:uiPriority w:val="6"/>
    <w:qFormat/>
    <w:rsid w:val="00D9216B"/>
    <w:pPr>
      <w:spacing w:before="240"/>
      <w:ind w:left="454" w:hanging="454"/>
    </w:pPr>
    <w:rPr>
      <w:i/>
    </w:rPr>
  </w:style>
  <w:style w:type="paragraph" w:customStyle="1" w:styleId="Opsomming-bullet">
    <w:name w:val="Opsomming-bullet"/>
    <w:basedOn w:val="Broodtekst"/>
    <w:uiPriority w:val="8"/>
    <w:qFormat/>
    <w:rsid w:val="00D9216B"/>
    <w:pPr>
      <w:numPr>
        <w:numId w:val="9"/>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D9216B"/>
    <w:pPr>
      <w:numPr>
        <w:numId w:val="10"/>
      </w:numPr>
      <w:tabs>
        <w:tab w:val="left" w:pos="907"/>
        <w:tab w:val="left" w:pos="1134"/>
        <w:tab w:val="left" w:pos="1361"/>
        <w:tab w:val="left" w:pos="1588"/>
        <w:tab w:val="left" w:pos="1814"/>
        <w:tab w:val="left" w:pos="2041"/>
      </w:tabs>
    </w:pPr>
  </w:style>
  <w:style w:type="paragraph" w:customStyle="1" w:styleId="Tabelkop">
    <w:name w:val="Tabelkop"/>
    <w:basedOn w:val="Broodtekst"/>
    <w:uiPriority w:val="11"/>
    <w:qFormat/>
    <w:rsid w:val="00D9216B"/>
    <w:rPr>
      <w:b/>
      <w:sz w:val="14"/>
    </w:rPr>
  </w:style>
  <w:style w:type="paragraph" w:customStyle="1" w:styleId="Subsubparagraaf">
    <w:name w:val="Subsubparagraaf"/>
    <w:basedOn w:val="Subparagraaf"/>
    <w:next w:val="Broodtekst"/>
    <w:uiPriority w:val="5"/>
    <w:qFormat/>
    <w:rsid w:val="00D9216B"/>
    <w:pPr>
      <w:numPr>
        <w:ilvl w:val="3"/>
      </w:numPr>
      <w:outlineLvl w:val="3"/>
    </w:pPr>
    <w:rPr>
      <w:i w:val="0"/>
    </w:rPr>
  </w:style>
  <w:style w:type="paragraph" w:customStyle="1" w:styleId="TussenkopVet">
    <w:name w:val="TussenkopVet"/>
    <w:basedOn w:val="TussenkopCursief"/>
    <w:next w:val="Broodtekst"/>
    <w:uiPriority w:val="5"/>
    <w:qFormat/>
    <w:rsid w:val="00D9216B"/>
    <w:rPr>
      <w:b/>
      <w:i w:val="0"/>
    </w:rPr>
  </w:style>
  <w:style w:type="paragraph" w:customStyle="1" w:styleId="TussenkopRegular">
    <w:name w:val="TussenkopRegular"/>
    <w:basedOn w:val="TussenkopVet"/>
    <w:next w:val="Broodtekst"/>
    <w:uiPriority w:val="7"/>
    <w:qFormat/>
    <w:rsid w:val="00D9216B"/>
    <w:rPr>
      <w:b w:val="0"/>
    </w:rPr>
  </w:style>
  <w:style w:type="paragraph" w:customStyle="1" w:styleId="BijlageGenummerdParagraaf">
    <w:name w:val="BijlageGenummerdParagraaf"/>
    <w:basedOn w:val="Broodtekst"/>
    <w:next w:val="Broodtekst"/>
    <w:uiPriority w:val="12"/>
    <w:qFormat/>
    <w:rsid w:val="00D9216B"/>
    <w:pPr>
      <w:numPr>
        <w:ilvl w:val="1"/>
        <w:numId w:val="12"/>
      </w:numPr>
      <w:spacing w:before="240"/>
      <w:outlineLvl w:val="1"/>
    </w:pPr>
    <w:rPr>
      <w:b/>
    </w:rPr>
  </w:style>
  <w:style w:type="paragraph" w:customStyle="1" w:styleId="BijlageGenummerdSubparagraaf">
    <w:name w:val="BijlageGenummerdSubparagraaf"/>
    <w:basedOn w:val="Broodtekst"/>
    <w:next w:val="Broodtekst"/>
    <w:uiPriority w:val="12"/>
    <w:qFormat/>
    <w:rsid w:val="00D9216B"/>
    <w:pPr>
      <w:numPr>
        <w:ilvl w:val="2"/>
        <w:numId w:val="12"/>
      </w:numPr>
      <w:spacing w:before="240"/>
      <w:outlineLvl w:val="2"/>
    </w:pPr>
    <w:rPr>
      <w:i/>
    </w:rPr>
  </w:style>
  <w:style w:type="paragraph" w:customStyle="1" w:styleId="BijlageGenummerdKop">
    <w:name w:val="BijlageGenummerdKop"/>
    <w:next w:val="Broodtekst"/>
    <w:uiPriority w:val="12"/>
    <w:qFormat/>
    <w:rsid w:val="00D9216B"/>
    <w:pPr>
      <w:pageBreakBefore/>
      <w:numPr>
        <w:numId w:val="12"/>
      </w:numPr>
      <w:spacing w:after="660" w:line="300" w:lineRule="atLeast"/>
      <w:outlineLvl w:val="0"/>
    </w:pPr>
    <w:rPr>
      <w:rFonts w:ascii="Verdana" w:hAnsi="Verdana" w:cs="Times New Roman"/>
      <w:sz w:val="24"/>
      <w:szCs w:val="18"/>
    </w:rPr>
  </w:style>
  <w:style w:type="paragraph" w:customStyle="1" w:styleId="Huisstijl-Rubricering">
    <w:name w:val="Huisstijl - Rubricering"/>
    <w:basedOn w:val="Standaard"/>
    <w:next w:val="Standaard"/>
    <w:uiPriority w:val="1"/>
    <w:qFormat/>
    <w:rsid w:val="00D9216B"/>
    <w:pPr>
      <w:widowControl w:val="0"/>
      <w:suppressAutoHyphens/>
      <w:autoSpaceDN w:val="0"/>
      <w:spacing w:line="180" w:lineRule="exact"/>
      <w:textAlignment w:val="baseline"/>
    </w:pPr>
    <w:rPr>
      <w:b/>
      <w:caps/>
      <w:kern w:val="3"/>
      <w:sz w:val="13"/>
      <w:szCs w:val="24"/>
      <w:lang w:eastAsia="zh-CN" w:bidi="hi-IN"/>
    </w:rPr>
  </w:style>
  <w:style w:type="character" w:customStyle="1" w:styleId="Huisstijl-Rubriceringvolgbladen">
    <w:name w:val="Huisstijl - Rubricering (volgbladen)"/>
    <w:basedOn w:val="Zwaar"/>
    <w:uiPriority w:val="1"/>
    <w:qFormat/>
    <w:rsid w:val="00D9216B"/>
    <w:rPr>
      <w:rFonts w:ascii="Verdana" w:hAnsi="Verdana" w:cs="Times New Roman"/>
      <w:b/>
      <w:bCs/>
      <w:sz w:val="13"/>
    </w:rPr>
  </w:style>
  <w:style w:type="paragraph" w:customStyle="1" w:styleId="OpsommingenRWS">
    <w:name w:val="Opsommingen RWS"/>
    <w:basedOn w:val="Standaard"/>
    <w:qFormat/>
    <w:rsid w:val="00D9216B"/>
    <w:pPr>
      <w:widowControl w:val="0"/>
      <w:numPr>
        <w:numId w:val="13"/>
      </w:numPr>
      <w:suppressAutoHyphens/>
      <w:autoSpaceDN w:val="0"/>
      <w:spacing w:line="240" w:lineRule="exact"/>
      <w:textAlignment w:val="baseline"/>
    </w:pPr>
    <w:rPr>
      <w:szCs w:val="24"/>
      <w:lang w:eastAsia="zh-CN" w:bidi="hi-IN"/>
    </w:rPr>
  </w:style>
  <w:style w:type="paragraph" w:customStyle="1" w:styleId="GenummerdHoofdstuk">
    <w:name w:val="GenummerdHoofdstuk"/>
    <w:basedOn w:val="Broodtekst"/>
    <w:next w:val="Broodtekst"/>
    <w:qFormat/>
    <w:rsid w:val="00D9216B"/>
    <w:pPr>
      <w:pageBreakBefore/>
      <w:tabs>
        <w:tab w:val="num" w:pos="0"/>
      </w:tabs>
      <w:spacing w:after="660" w:line="300" w:lineRule="atLeast"/>
      <w:ind w:hanging="1134"/>
    </w:pPr>
    <w:rPr>
      <w:rFonts w:eastAsia="Times New Roman"/>
      <w:sz w:val="24"/>
    </w:rPr>
  </w:style>
  <w:style w:type="character" w:customStyle="1" w:styleId="Kop6Char">
    <w:name w:val="Kop 6 Char"/>
    <w:basedOn w:val="Standaardalinea-lettertype"/>
    <w:link w:val="Kop6"/>
    <w:rsid w:val="00D9216B"/>
    <w:rPr>
      <w:rFonts w:cs="Times New Roman"/>
      <w:b/>
      <w:bCs/>
    </w:rPr>
  </w:style>
  <w:style w:type="character" w:customStyle="1" w:styleId="Kop7Char">
    <w:name w:val="Kop 7 Char"/>
    <w:basedOn w:val="Standaardalinea-lettertype"/>
    <w:link w:val="Kop7"/>
    <w:rsid w:val="00D9216B"/>
    <w:rPr>
      <w:rFonts w:cs="Times New Roman"/>
      <w:sz w:val="24"/>
      <w:szCs w:val="24"/>
    </w:rPr>
  </w:style>
  <w:style w:type="character" w:customStyle="1" w:styleId="Kop8Char">
    <w:name w:val="Kop 8 Char"/>
    <w:basedOn w:val="Standaardalinea-lettertype"/>
    <w:link w:val="Kop8"/>
    <w:rsid w:val="00D9216B"/>
    <w:rPr>
      <w:rFonts w:cs="Times New Roman"/>
      <w:i/>
      <w:iCs/>
      <w:sz w:val="24"/>
      <w:szCs w:val="24"/>
    </w:rPr>
  </w:style>
  <w:style w:type="character" w:customStyle="1" w:styleId="Kop9Char">
    <w:name w:val="Kop 9 Char"/>
    <w:basedOn w:val="Standaardalinea-lettertype"/>
    <w:link w:val="Kop9"/>
    <w:rsid w:val="00D9216B"/>
    <w:rPr>
      <w:rFonts w:ascii="Arial" w:hAnsi="Arial" w:cs="Arial"/>
    </w:rPr>
  </w:style>
  <w:style w:type="paragraph" w:styleId="Bijschrift">
    <w:name w:val="caption"/>
    <w:basedOn w:val="Broodtekst"/>
    <w:uiPriority w:val="10"/>
    <w:qFormat/>
    <w:rsid w:val="00D9216B"/>
    <w:pPr>
      <w:spacing w:line="240" w:lineRule="auto"/>
    </w:pPr>
    <w:rPr>
      <w:iCs/>
      <w:color w:val="000000" w:themeColor="text1"/>
      <w:sz w:val="14"/>
    </w:rPr>
  </w:style>
  <w:style w:type="paragraph" w:customStyle="1" w:styleId="Huisstijl-KopregelRapport">
    <w:name w:val="Huisstijl - Kopregel Rapport"/>
    <w:basedOn w:val="Standaard"/>
    <w:uiPriority w:val="16"/>
    <w:rsid w:val="00412916"/>
    <w:rPr>
      <w:rFonts w:eastAsia="Calibri" w:cs="Times New Roman"/>
      <w:sz w:val="13"/>
    </w:rPr>
  </w:style>
  <w:style w:type="paragraph" w:customStyle="1" w:styleId="Huisstijl-GenummerdHoofdstuk">
    <w:name w:val="Huisstijl - GenummerdHoofdstuk"/>
    <w:basedOn w:val="Standaard"/>
    <w:next w:val="Standaard"/>
    <w:uiPriority w:val="99"/>
    <w:semiHidden/>
    <w:rsid w:val="00412916"/>
    <w:pPr>
      <w:pageBreakBefore/>
      <w:numPr>
        <w:numId w:val="14"/>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412916"/>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412916"/>
    <w:pPr>
      <w:numPr>
        <w:ilvl w:val="2"/>
      </w:numPr>
      <w:tabs>
        <w:tab w:val="num" w:pos="1492"/>
      </w:tabs>
      <w:ind w:left="360"/>
      <w:outlineLvl w:val="2"/>
    </w:pPr>
    <w:rPr>
      <w:b w:val="0"/>
      <w:i/>
    </w:rPr>
  </w:style>
  <w:style w:type="paragraph" w:styleId="Plattetekst">
    <w:name w:val="Body Text"/>
    <w:basedOn w:val="Standaard"/>
    <w:link w:val="PlattetekstChar"/>
    <w:uiPriority w:val="1"/>
    <w:qFormat/>
    <w:rsid w:val="002A0658"/>
    <w:pPr>
      <w:widowControl w:val="0"/>
      <w:autoSpaceDE w:val="0"/>
      <w:autoSpaceDN w:val="0"/>
      <w:spacing w:line="240" w:lineRule="auto"/>
    </w:pPr>
    <w:rPr>
      <w:rFonts w:ascii="Arial" w:eastAsia="Arial" w:hAnsi="Arial" w:cs="Arial"/>
      <w:sz w:val="22"/>
      <w:szCs w:val="22"/>
    </w:rPr>
  </w:style>
  <w:style w:type="character" w:customStyle="1" w:styleId="PlattetekstChar">
    <w:name w:val="Platte tekst Char"/>
    <w:basedOn w:val="Standaardalinea-lettertype"/>
    <w:link w:val="Plattetekst"/>
    <w:uiPriority w:val="1"/>
    <w:rsid w:val="002A0658"/>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104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E260349711B4A8481EE4367C2CCE7" ma:contentTypeVersion="2" ma:contentTypeDescription="Create a new document." ma:contentTypeScope="" ma:versionID="3959b72dd2fb7d5b9c36fecc39c76ea5">
  <xsd:schema xmlns:xsd="http://www.w3.org/2001/XMLSchema" xmlns:xs="http://www.w3.org/2001/XMLSchema" xmlns:p="http://schemas.microsoft.com/office/2006/metadata/properties" xmlns:ns2="1ecafe9b-92f8-4116-aac4-538f5346323b" targetNamespace="http://schemas.microsoft.com/office/2006/metadata/properties" ma:root="true" ma:fieldsID="4a46c2f888f443a94a709fac5b1589e1" ns2:_="">
    <xsd:import namespace="1ecafe9b-92f8-4116-aac4-538f5346323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cafe9b-92f8-4116-aac4-538f53463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C37947-4F36-4E43-AF06-BBB2779211B2}">
  <ds:schemaRefs>
    <ds:schemaRef ds:uri="http://schemas.microsoft.com/sharepoint/v3/contenttype/forms"/>
  </ds:schemaRefs>
</ds:datastoreItem>
</file>

<file path=customXml/itemProps2.xml><?xml version="1.0" encoding="utf-8"?>
<ds:datastoreItem xmlns:ds="http://schemas.openxmlformats.org/officeDocument/2006/customXml" ds:itemID="{BF274F76-98D8-43A6-951A-6E689D09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cafe9b-92f8-4116-aac4-538f534632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89E0A4-9DB7-48B5-AC1C-6C698ACCDB84}">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1ecafe9b-92f8-4116-aac4-538f5346323b"/>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3075</Characters>
  <Application>Microsoft Office Word</Application>
  <DocSecurity>0</DocSecurity>
  <Lines>25</Lines>
  <Paragraphs>7</Paragraphs>
  <ScaleCrop>false</ScaleCrop>
  <Manager>vincent.devries@arcadis.com</Manager>
  <Company>Arcadis Nederland BV</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PVE onderhoud civiele kunstwerken</dc:title>
  <dc:subject/>
  <dc:creator>Klein, Sander</dc:creator>
  <cp:keywords>Gemeente Westland</cp:keywords>
  <dc:description/>
  <cp:lastModifiedBy>Klein, Sander</cp:lastModifiedBy>
  <cp:revision>7</cp:revision>
  <dcterms:created xsi:type="dcterms:W3CDTF">2020-07-21T15:18:00Z</dcterms:created>
  <dcterms:modified xsi:type="dcterms:W3CDTF">2021-02-09T15:23:00Z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0x010100A7EE260349711B4A8481EE4367C2CCE7</vt:lpwstr>
  </property>
</Properties>
</file>